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BAFE0" w14:textId="6AB9E874" w:rsidR="0029302B" w:rsidRPr="0038366C" w:rsidRDefault="008C20A5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t xml:space="preserve">ANEXO </w:t>
      </w:r>
      <w:r w:rsidR="00DD149E" w:rsidRPr="0038366C">
        <w:rPr>
          <w:b/>
          <w:color w:val="auto"/>
          <w:sz w:val="28"/>
          <w:lang w:val="es-MX"/>
        </w:rPr>
        <w:t>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700C6004" w14:textId="77777777" w:rsidR="00A37F05" w:rsidRPr="0038366C" w:rsidRDefault="00A37F05">
      <w:pPr>
        <w:spacing w:after="240"/>
        <w:jc w:val="center"/>
        <w:rPr>
          <w:b/>
          <w:color w:val="auto"/>
          <w:sz w:val="28"/>
          <w:lang w:val="es-MX"/>
        </w:rPr>
      </w:pPr>
    </w:p>
    <w:p w14:paraId="0B2D7D34" w14:textId="31A6DCBD" w:rsidR="00F120E0" w:rsidRPr="0038366C" w:rsidRDefault="008C20A5" w:rsidP="00983CEA">
      <w:pPr>
        <w:pStyle w:val="Prrafodelista"/>
        <w:numPr>
          <w:ilvl w:val="0"/>
          <w:numId w:val="10"/>
        </w:num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>Playeras, Camisas y Camisolas:</w:t>
      </w:r>
      <w:r w:rsidR="00E45EB3" w:rsidRPr="0038366C">
        <w:rPr>
          <w:color w:val="auto"/>
          <w:lang w:val="es-MX"/>
        </w:rPr>
        <w:t xml:space="preserve"> </w:t>
      </w:r>
    </w:p>
    <w:p w14:paraId="4027D1EB" w14:textId="3728C968" w:rsidR="0029302B" w:rsidRPr="0038366C" w:rsidRDefault="00E45EB3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</w:t>
      </w:r>
      <w:r w:rsidR="00F120E0" w:rsidRPr="0038366C">
        <w:rPr>
          <w:b/>
          <w:bCs/>
          <w:color w:val="auto"/>
          <w:sz w:val="24"/>
          <w:szCs w:val="24"/>
          <w:lang w:val="es-MX"/>
        </w:rPr>
        <w:t>ida 4.- Camisola Táctica Manga Larga</w:t>
      </w:r>
    </w:p>
    <w:p w14:paraId="0B8C7568" w14:textId="77777777" w:rsidR="00DD149E" w:rsidRPr="0038366C" w:rsidRDefault="00DD149E" w:rsidP="00DD149E">
      <w:pPr>
        <w:spacing w:before="200"/>
        <w:rPr>
          <w:color w:val="auto"/>
          <w:lang w:val="es-MX"/>
        </w:rPr>
      </w:pPr>
      <w:r w:rsidRPr="0038366C">
        <w:rPr>
          <w:color w:val="auto"/>
          <w:lang w:val="es-MX"/>
        </w:rPr>
        <w:t>Realización de las siguientes evaluaciones y valores a cumplir según se describe:</w:t>
      </w:r>
    </w:p>
    <w:p w14:paraId="2E70E10C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a) Confección. </w:t>
      </w:r>
      <w:r w:rsidRPr="0038366C">
        <w:rPr>
          <w:b/>
          <w:i/>
          <w:color w:val="auto"/>
          <w:lang w:val="es-MX"/>
        </w:rPr>
        <w:t>Especificaciones y características conforme Anexo I.</w:t>
      </w:r>
    </w:p>
    <w:p w14:paraId="3B766047" w14:textId="6CA3487C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Identificación y contenido de fibras. </w:t>
      </w:r>
      <w:r w:rsidRPr="0038366C">
        <w:rPr>
          <w:color w:val="auto"/>
          <w:lang w:val="es-MX"/>
        </w:rPr>
        <w:t xml:space="preserve"> Tipo de tela</w:t>
      </w:r>
      <w:r w:rsidR="00B9048A" w:rsidRPr="0038366C">
        <w:rPr>
          <w:color w:val="auto"/>
          <w:lang w:val="es-MX"/>
        </w:rPr>
        <w:t xml:space="preserve"> </w:t>
      </w:r>
      <w:r w:rsidR="00C75AFF" w:rsidRPr="0038366C">
        <w:rPr>
          <w:color w:val="auto"/>
          <w:lang w:val="es-MX"/>
        </w:rPr>
        <w:t>poliéster y algodón, tipo Ripstop, con acabado en teflón.</w:t>
      </w:r>
      <w:r w:rsidRPr="0038366C">
        <w:rPr>
          <w:color w:val="auto"/>
          <w:lang w:val="es-MX"/>
        </w:rPr>
        <w:t xml:space="preserve"> </w:t>
      </w:r>
      <w:r w:rsidR="00B9048A" w:rsidRPr="0038366C">
        <w:rPr>
          <w:color w:val="auto"/>
          <w:lang w:val="es-MX"/>
        </w:rPr>
        <w:t>(</w:t>
      </w:r>
      <w:r w:rsidRPr="0038366C">
        <w:rPr>
          <w:color w:val="auto"/>
          <w:lang w:val="es-MX"/>
        </w:rPr>
        <w:t>65% poliéster 35% algodón</w:t>
      </w:r>
      <w:r w:rsidR="00B9048A" w:rsidRPr="0038366C">
        <w:rPr>
          <w:color w:val="auto"/>
          <w:lang w:val="es-MX"/>
        </w:rPr>
        <w:t>)</w:t>
      </w:r>
      <w:r w:rsidRPr="0038366C">
        <w:rPr>
          <w:b/>
          <w:color w:val="auto"/>
          <w:lang w:val="es-MX"/>
        </w:rPr>
        <w:t xml:space="preserve"> (</w:t>
      </w:r>
      <w:r w:rsidRPr="0038366C">
        <w:rPr>
          <w:color w:val="auto"/>
          <w:lang w:val="es-MX"/>
        </w:rPr>
        <w:t>+ 3%).</w:t>
      </w:r>
    </w:p>
    <w:p w14:paraId="4758523E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c) Masa promedio por unidad de área. - </w:t>
      </w:r>
      <w:r w:rsidRPr="0038366C">
        <w:rPr>
          <w:color w:val="auto"/>
          <w:lang w:val="es-MX"/>
        </w:rPr>
        <w:t>El valor de que deben cumplir las prendas, es de mínimo 146.69 g/m².</w:t>
      </w:r>
    </w:p>
    <w:p w14:paraId="2257F52F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d) Media aritmética de la fuerza máxima en urdimbre. - </w:t>
      </w:r>
      <w:r w:rsidRPr="0038366C">
        <w:rPr>
          <w:color w:val="auto"/>
          <w:lang w:val="es-MX"/>
        </w:rPr>
        <w:t>El valor de que deben cumplir las prendas, es de mínimo 607.16 N.</w:t>
      </w:r>
    </w:p>
    <w:p w14:paraId="2365CBB1" w14:textId="77777777" w:rsidR="00A06AEC" w:rsidRPr="0038366C" w:rsidRDefault="00A06AEC" w:rsidP="00A06AEC">
      <w:pPr>
        <w:jc w:val="both"/>
        <w:rPr>
          <w:bCs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e) Media aritmética de la fuerza máxima en trama. </w:t>
      </w:r>
      <w:r w:rsidRPr="0038366C">
        <w:rPr>
          <w:bCs/>
          <w:color w:val="auto"/>
          <w:lang w:val="es-MX"/>
        </w:rPr>
        <w:t>El valor de que deben cumplir las prendas, es de mínimo 465.98 N.</w:t>
      </w:r>
    </w:p>
    <w:p w14:paraId="134400F2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f) Promedio de fuerza de rasgado en urdimbre. - </w:t>
      </w:r>
      <w:r w:rsidRPr="0038366C">
        <w:rPr>
          <w:color w:val="auto"/>
          <w:lang w:val="es-MX"/>
        </w:rPr>
        <w:t>El valor de que deben cumplir las prendas, es de mínimo 44.60 N.</w:t>
      </w:r>
    </w:p>
    <w:p w14:paraId="32E50DDF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g) Promedio de fuerza de rasgado en trama. - </w:t>
      </w:r>
      <w:r w:rsidRPr="0038366C">
        <w:rPr>
          <w:color w:val="auto"/>
          <w:lang w:val="es-MX"/>
        </w:rPr>
        <w:t>El valor de que deben cumplir las prendas, es de mínimo 35.13 N.</w:t>
      </w:r>
    </w:p>
    <w:p w14:paraId="1851E234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h) Promedio del cambio dimensional en urdimbre. - </w:t>
      </w:r>
      <w:r w:rsidRPr="0038366C">
        <w:rPr>
          <w:color w:val="auto"/>
          <w:lang w:val="es-MX"/>
        </w:rPr>
        <w:t>El valor de que deben cumplir las prendas, es de mínimo -0.5%.</w:t>
      </w:r>
    </w:p>
    <w:p w14:paraId="185FB597" w14:textId="77777777" w:rsidR="00A06AEC" w:rsidRPr="0038366C" w:rsidRDefault="00A06AEC" w:rsidP="00A06AEC">
      <w:pPr>
        <w:jc w:val="both"/>
        <w:rPr>
          <w:b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i) Promedio del cambio dimensional en trama. - </w:t>
      </w:r>
      <w:r w:rsidRPr="0038366C">
        <w:rPr>
          <w:color w:val="auto"/>
          <w:lang w:val="es-MX"/>
        </w:rPr>
        <w:t>El valor de que deben cumplir las prendas, es de mínimo 0%.</w:t>
      </w:r>
    </w:p>
    <w:p w14:paraId="73232A3C" w14:textId="77777777" w:rsidR="00F850AB" w:rsidRPr="0038366C" w:rsidRDefault="00F850AB">
      <w:pPr>
        <w:jc w:val="both"/>
        <w:rPr>
          <w:b/>
          <w:color w:val="auto"/>
          <w:lang w:val="es-MX"/>
        </w:rPr>
      </w:pPr>
    </w:p>
    <w:p w14:paraId="1A71DC22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0FC46195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65DCFE2B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75150D77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6CCF8208" w14:textId="77777777" w:rsidR="00A37F05" w:rsidRPr="0038366C" w:rsidRDefault="00A37F05">
      <w:pPr>
        <w:jc w:val="both"/>
        <w:rPr>
          <w:b/>
          <w:color w:val="auto"/>
          <w:lang w:val="es-MX"/>
        </w:rPr>
      </w:pPr>
    </w:p>
    <w:p w14:paraId="304EF544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0FC7E60A" w14:textId="77777777" w:rsidR="00A06AEC" w:rsidRPr="0038366C" w:rsidRDefault="00A06AEC">
      <w:pPr>
        <w:jc w:val="both"/>
        <w:rPr>
          <w:b/>
          <w:color w:val="auto"/>
          <w:lang w:val="es-MX"/>
        </w:rPr>
      </w:pPr>
    </w:p>
    <w:p w14:paraId="622381EF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39EAE263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48C3C855" w14:textId="23461749" w:rsidR="00F120E0" w:rsidRPr="0038366C" w:rsidRDefault="00F120E0" w:rsidP="00F120E0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lastRenderedPageBreak/>
        <w:t xml:space="preserve">ANEXO </w:t>
      </w:r>
      <w:r w:rsidR="00A37F05" w:rsidRPr="0038366C">
        <w:rPr>
          <w:b/>
          <w:color w:val="auto"/>
          <w:sz w:val="28"/>
          <w:lang w:val="es-MX"/>
        </w:rPr>
        <w:t>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0FF58331" w14:textId="77777777" w:rsidR="00A37F05" w:rsidRPr="0038366C" w:rsidRDefault="00A37F05" w:rsidP="00F120E0">
      <w:pPr>
        <w:spacing w:after="240"/>
        <w:jc w:val="center"/>
        <w:rPr>
          <w:b/>
          <w:color w:val="auto"/>
          <w:sz w:val="28"/>
          <w:lang w:val="es-MX"/>
        </w:rPr>
      </w:pPr>
    </w:p>
    <w:p w14:paraId="3BEC8F0C" w14:textId="64BE472C" w:rsidR="00F120E0" w:rsidRPr="0038366C" w:rsidRDefault="00F120E0">
      <w:pPr>
        <w:jc w:val="both"/>
        <w:rPr>
          <w:b/>
          <w:color w:val="auto"/>
          <w:lang w:val="es-MX"/>
        </w:rPr>
      </w:pPr>
      <w:r w:rsidRPr="0038366C">
        <w:rPr>
          <w:color w:val="auto"/>
          <w:lang w:val="es-MX"/>
        </w:rPr>
        <w:t>II. Pantalón:</w:t>
      </w:r>
    </w:p>
    <w:p w14:paraId="0C3F90E0" w14:textId="05ECBF8A" w:rsidR="00F120E0" w:rsidRPr="0038366C" w:rsidRDefault="00F120E0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Partida 5.- Pantalón Táctico</w:t>
      </w:r>
    </w:p>
    <w:p w14:paraId="5B250B21" w14:textId="77777777" w:rsidR="00DD149E" w:rsidRPr="0038366C" w:rsidRDefault="00DD149E" w:rsidP="00DD149E">
      <w:pPr>
        <w:spacing w:before="200"/>
        <w:rPr>
          <w:color w:val="auto"/>
          <w:lang w:val="es-MX"/>
        </w:rPr>
      </w:pPr>
      <w:r w:rsidRPr="0038366C">
        <w:rPr>
          <w:color w:val="auto"/>
          <w:lang w:val="es-MX"/>
        </w:rPr>
        <w:t>Realización de las siguientes evaluaciones y valores a cumplir según se describe:</w:t>
      </w:r>
    </w:p>
    <w:p w14:paraId="1894AFB6" w14:textId="1C697ED7" w:rsidR="00F120E0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a) Confección. </w:t>
      </w:r>
      <w:r w:rsidR="00983CEA" w:rsidRPr="0038366C">
        <w:rPr>
          <w:b/>
          <w:i/>
          <w:color w:val="auto"/>
          <w:lang w:val="es-MX"/>
        </w:rPr>
        <w:t>Especificaciones y características conforme Anexo I.</w:t>
      </w:r>
    </w:p>
    <w:p w14:paraId="67C1E24A" w14:textId="77777777" w:rsidR="00B9048A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Identificación y contenido de fibras. </w:t>
      </w:r>
      <w:r w:rsidRPr="0038366C">
        <w:rPr>
          <w:color w:val="auto"/>
          <w:lang w:val="es-MX"/>
        </w:rPr>
        <w:t xml:space="preserve"> Tipo de tela 65% poliéster 35% algodón.</w:t>
      </w:r>
      <w:r w:rsidRPr="0038366C">
        <w:rPr>
          <w:b/>
          <w:color w:val="auto"/>
          <w:lang w:val="es-MX"/>
        </w:rPr>
        <w:t xml:space="preserve"> </w:t>
      </w:r>
      <w:r w:rsidR="00B9048A" w:rsidRPr="0038366C">
        <w:rPr>
          <w:b/>
          <w:color w:val="auto"/>
          <w:lang w:val="es-MX"/>
        </w:rPr>
        <w:t>(</w:t>
      </w:r>
      <w:r w:rsidR="00B9048A" w:rsidRPr="0038366C">
        <w:rPr>
          <w:color w:val="auto"/>
          <w:lang w:val="es-MX"/>
        </w:rPr>
        <w:t>+ 3%).</w:t>
      </w:r>
    </w:p>
    <w:p w14:paraId="0DBCF04B" w14:textId="2EC69851" w:rsidR="00F120E0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c) Masa promedio por unidad de área. - </w:t>
      </w:r>
      <w:r w:rsidRPr="0038366C">
        <w:rPr>
          <w:color w:val="auto"/>
          <w:lang w:val="es-MX"/>
        </w:rPr>
        <w:t xml:space="preserve"> Valor de que deben cumplir las prendas </w:t>
      </w:r>
      <w:r w:rsidR="00B9048A" w:rsidRPr="0038366C">
        <w:rPr>
          <w:color w:val="auto"/>
          <w:lang w:val="es-MX"/>
        </w:rPr>
        <w:t xml:space="preserve">es de </w:t>
      </w:r>
      <w:r w:rsidRPr="0038366C">
        <w:rPr>
          <w:color w:val="auto"/>
          <w:lang w:val="es-MX"/>
        </w:rPr>
        <w:t>mínimo 188.40 g/m².</w:t>
      </w:r>
    </w:p>
    <w:p w14:paraId="245B3747" w14:textId="06F1EAC9" w:rsidR="00F120E0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d) Media aritmética de la fuerza máxima en urdimbre. -</w:t>
      </w:r>
      <w:r w:rsidRPr="0038366C">
        <w:rPr>
          <w:color w:val="auto"/>
          <w:lang w:val="es-MX"/>
        </w:rPr>
        <w:t xml:space="preserve"> Valor de que deben cumplir las prendas </w:t>
      </w:r>
      <w:r w:rsidR="00C45D63" w:rsidRPr="0038366C">
        <w:rPr>
          <w:color w:val="auto"/>
          <w:lang w:val="es-MX"/>
        </w:rPr>
        <w:t xml:space="preserve">es de </w:t>
      </w:r>
      <w:r w:rsidRPr="0038366C">
        <w:rPr>
          <w:color w:val="auto"/>
          <w:lang w:val="es-MX"/>
        </w:rPr>
        <w:t>mínimo</w:t>
      </w:r>
      <w:r w:rsidRPr="0038366C">
        <w:rPr>
          <w:b/>
          <w:color w:val="auto"/>
          <w:lang w:val="es-MX"/>
        </w:rPr>
        <w:t xml:space="preserve"> </w:t>
      </w:r>
      <w:r w:rsidRPr="0038366C">
        <w:rPr>
          <w:color w:val="auto"/>
          <w:lang w:val="es-MX"/>
        </w:rPr>
        <w:t>644.06 N.</w:t>
      </w:r>
    </w:p>
    <w:p w14:paraId="5A6463F3" w14:textId="2D8FB9B6" w:rsidR="00F120E0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e) Media aritmética de la fuerza máxima en trama. - </w:t>
      </w:r>
      <w:r w:rsidRPr="0038366C">
        <w:rPr>
          <w:color w:val="auto"/>
          <w:lang w:val="es-MX"/>
        </w:rPr>
        <w:t xml:space="preserve"> Valor de que deben cumplir las prendas </w:t>
      </w:r>
      <w:r w:rsidR="00C45D63" w:rsidRPr="0038366C">
        <w:rPr>
          <w:color w:val="auto"/>
          <w:lang w:val="es-MX"/>
        </w:rPr>
        <w:t xml:space="preserve">es de </w:t>
      </w:r>
      <w:r w:rsidRPr="0038366C">
        <w:rPr>
          <w:color w:val="auto"/>
          <w:lang w:val="es-MX"/>
        </w:rPr>
        <w:t>mínimo 507.04 N.</w:t>
      </w:r>
    </w:p>
    <w:p w14:paraId="585B5437" w14:textId="697E72F0" w:rsidR="00F120E0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f) Promedio de fuerza de rasgado en urdimbre. -</w:t>
      </w:r>
      <w:r w:rsidRPr="0038366C">
        <w:rPr>
          <w:color w:val="auto"/>
          <w:lang w:val="es-MX"/>
        </w:rPr>
        <w:t xml:space="preserve"> Valor de que deben cumplir las prendas </w:t>
      </w:r>
      <w:r w:rsidR="00C45D63" w:rsidRPr="0038366C">
        <w:rPr>
          <w:color w:val="auto"/>
          <w:lang w:val="es-MX"/>
        </w:rPr>
        <w:t xml:space="preserve">es de </w:t>
      </w:r>
      <w:r w:rsidRPr="0038366C">
        <w:rPr>
          <w:color w:val="auto"/>
          <w:lang w:val="es-MX"/>
        </w:rPr>
        <w:t>mínimo 43.18 N.</w:t>
      </w:r>
    </w:p>
    <w:p w14:paraId="42BAB43F" w14:textId="72E7F33E" w:rsidR="00F120E0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g) Promedio de fuerza de rasgado en trama. - </w:t>
      </w:r>
      <w:r w:rsidRPr="0038366C">
        <w:rPr>
          <w:color w:val="auto"/>
          <w:lang w:val="es-MX"/>
        </w:rPr>
        <w:t xml:space="preserve"> Valor de que deben cumplir las prendas </w:t>
      </w:r>
      <w:r w:rsidR="00C45D63" w:rsidRPr="0038366C">
        <w:rPr>
          <w:color w:val="auto"/>
          <w:lang w:val="es-MX"/>
        </w:rPr>
        <w:t xml:space="preserve">es de </w:t>
      </w:r>
      <w:r w:rsidRPr="0038366C">
        <w:rPr>
          <w:color w:val="auto"/>
          <w:lang w:val="es-MX"/>
        </w:rPr>
        <w:t>mínimo 37.85 N.</w:t>
      </w:r>
    </w:p>
    <w:p w14:paraId="0FA1AECE" w14:textId="26E33048" w:rsidR="00F120E0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h) Promedio del cambio dimensional en urdimbre. - </w:t>
      </w:r>
      <w:r w:rsidRPr="0038366C">
        <w:rPr>
          <w:color w:val="auto"/>
          <w:lang w:val="es-MX"/>
        </w:rPr>
        <w:t xml:space="preserve"> Valor de que deben cumplir las prendas </w:t>
      </w:r>
      <w:r w:rsidR="00C45D63" w:rsidRPr="0038366C">
        <w:rPr>
          <w:color w:val="auto"/>
          <w:lang w:val="es-MX"/>
        </w:rPr>
        <w:t xml:space="preserve">es de </w:t>
      </w:r>
      <w:r w:rsidRPr="0038366C">
        <w:rPr>
          <w:color w:val="auto"/>
          <w:lang w:val="es-MX"/>
        </w:rPr>
        <w:t>mínimo -0.5%.</w:t>
      </w:r>
    </w:p>
    <w:p w14:paraId="48BBC71D" w14:textId="75F113D6" w:rsidR="00F120E0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i) Promedio del cambio dimensional en trama. - </w:t>
      </w:r>
      <w:r w:rsidRPr="0038366C">
        <w:rPr>
          <w:color w:val="auto"/>
          <w:lang w:val="es-MX"/>
        </w:rPr>
        <w:t xml:space="preserve"> Valor de que deben cumplir las prendas </w:t>
      </w:r>
      <w:r w:rsidR="00C45D63" w:rsidRPr="0038366C">
        <w:rPr>
          <w:color w:val="auto"/>
          <w:lang w:val="es-MX"/>
        </w:rPr>
        <w:t xml:space="preserve">es de </w:t>
      </w:r>
      <w:r w:rsidRPr="0038366C">
        <w:rPr>
          <w:color w:val="auto"/>
          <w:lang w:val="es-MX"/>
        </w:rPr>
        <w:t>mínimo 0%.</w:t>
      </w:r>
    </w:p>
    <w:p w14:paraId="66D278CD" w14:textId="64F32D46" w:rsidR="00F120E0" w:rsidRPr="0038366C" w:rsidRDefault="00F120E0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j) Promedio de humedecimiento superficial. - </w:t>
      </w:r>
      <w:r w:rsidRPr="0038366C">
        <w:rPr>
          <w:color w:val="auto"/>
          <w:lang w:val="es-MX"/>
        </w:rPr>
        <w:t xml:space="preserve">Valor de que deben cumplir las prendas </w:t>
      </w:r>
      <w:r w:rsidR="00C45D63" w:rsidRPr="0038366C">
        <w:rPr>
          <w:color w:val="auto"/>
          <w:lang w:val="es-MX"/>
        </w:rPr>
        <w:t xml:space="preserve">es de </w:t>
      </w:r>
      <w:r w:rsidRPr="0038366C">
        <w:rPr>
          <w:color w:val="auto"/>
          <w:lang w:val="es-MX"/>
        </w:rPr>
        <w:t>mínimo Grado 2 en ISO 4920.</w:t>
      </w:r>
    </w:p>
    <w:p w14:paraId="194834CB" w14:textId="77777777" w:rsidR="00F850AB" w:rsidRPr="0038366C" w:rsidRDefault="00F850AB">
      <w:pPr>
        <w:jc w:val="both"/>
        <w:rPr>
          <w:b/>
          <w:color w:val="auto"/>
          <w:lang w:val="es-MX"/>
        </w:rPr>
      </w:pPr>
    </w:p>
    <w:p w14:paraId="5574079C" w14:textId="77777777" w:rsidR="00F850AB" w:rsidRPr="0038366C" w:rsidRDefault="00F850AB">
      <w:pPr>
        <w:jc w:val="both"/>
        <w:rPr>
          <w:b/>
          <w:color w:val="auto"/>
          <w:lang w:val="es-MX"/>
        </w:rPr>
      </w:pPr>
    </w:p>
    <w:p w14:paraId="10B687E7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1CB1D054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2700E78B" w14:textId="77777777" w:rsidR="00A37F05" w:rsidRPr="0038366C" w:rsidRDefault="00A37F05">
      <w:pPr>
        <w:jc w:val="both"/>
        <w:rPr>
          <w:b/>
          <w:color w:val="auto"/>
          <w:lang w:val="es-MX"/>
        </w:rPr>
      </w:pPr>
    </w:p>
    <w:p w14:paraId="17A9DE17" w14:textId="77777777" w:rsidR="00A37F05" w:rsidRPr="0038366C" w:rsidRDefault="00A37F05">
      <w:pPr>
        <w:jc w:val="both"/>
        <w:rPr>
          <w:b/>
          <w:color w:val="auto"/>
          <w:lang w:val="es-MX"/>
        </w:rPr>
      </w:pPr>
    </w:p>
    <w:p w14:paraId="36013865" w14:textId="77777777" w:rsidR="00983CEA" w:rsidRPr="0038366C" w:rsidRDefault="00983CEA">
      <w:pPr>
        <w:jc w:val="both"/>
        <w:rPr>
          <w:b/>
          <w:color w:val="auto"/>
          <w:lang w:val="es-MX"/>
        </w:rPr>
      </w:pPr>
    </w:p>
    <w:p w14:paraId="363BCAB7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63A212E8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627F0E5A" w14:textId="77777777" w:rsidR="00A37F05" w:rsidRPr="0038366C" w:rsidRDefault="00A37F05" w:rsidP="00A37F05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lastRenderedPageBreak/>
        <w:t>ANEXO 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0167C1E2" w14:textId="77777777" w:rsidR="00F120E0" w:rsidRPr="0038366C" w:rsidRDefault="00F120E0" w:rsidP="00F120E0">
      <w:pPr>
        <w:pStyle w:val="Prrafodelista"/>
        <w:numPr>
          <w:ilvl w:val="0"/>
          <w:numId w:val="12"/>
        </w:num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 xml:space="preserve">Playeras, Camisas y Camisolas: </w:t>
      </w:r>
    </w:p>
    <w:p w14:paraId="0485A97C" w14:textId="77777777" w:rsidR="00F120E0" w:rsidRPr="0038366C" w:rsidRDefault="00F120E0" w:rsidP="00983CEA">
      <w:pPr>
        <w:ind w:left="360"/>
        <w:jc w:val="both"/>
        <w:rPr>
          <w:color w:val="auto"/>
          <w:lang w:val="es-MX"/>
        </w:rPr>
      </w:pPr>
    </w:p>
    <w:p w14:paraId="3DA382CA" w14:textId="10AE446F" w:rsidR="00F120E0" w:rsidRPr="0038366C" w:rsidRDefault="00F120E0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Partida 8.- Camiseta Deportiva</w:t>
      </w:r>
    </w:p>
    <w:p w14:paraId="4C30F261" w14:textId="77777777" w:rsidR="00DD149E" w:rsidRPr="0038366C" w:rsidRDefault="00DD149E" w:rsidP="00DD149E">
      <w:pPr>
        <w:spacing w:before="200"/>
        <w:rPr>
          <w:color w:val="auto"/>
          <w:lang w:val="es-MX"/>
        </w:rPr>
      </w:pPr>
      <w:r w:rsidRPr="0038366C">
        <w:rPr>
          <w:color w:val="auto"/>
          <w:lang w:val="es-MX"/>
        </w:rPr>
        <w:t>Realización de las siguientes evaluaciones y valores a cumplir según se describe:</w:t>
      </w:r>
    </w:p>
    <w:p w14:paraId="6E65CE02" w14:textId="3F56706E" w:rsidR="00F120E0" w:rsidRPr="0038366C" w:rsidRDefault="00A37F05" w:rsidP="00F120E0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a</w:t>
      </w:r>
      <w:r w:rsidR="00F120E0" w:rsidRPr="0038366C">
        <w:rPr>
          <w:b/>
          <w:color w:val="auto"/>
          <w:lang w:val="es-MX"/>
        </w:rPr>
        <w:t xml:space="preserve">) Confección. </w:t>
      </w:r>
      <w:r w:rsidR="00983CEA" w:rsidRPr="0038366C">
        <w:rPr>
          <w:b/>
          <w:i/>
          <w:color w:val="auto"/>
          <w:lang w:val="es-MX"/>
        </w:rPr>
        <w:t>Especificaciones y características conforme Anexo I.</w:t>
      </w:r>
    </w:p>
    <w:p w14:paraId="06D8A87D" w14:textId="05126788" w:rsidR="00D04D8C" w:rsidRPr="0038366C" w:rsidRDefault="00F120E0" w:rsidP="00C45D6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Identificación y contenido de fibras. </w:t>
      </w:r>
      <w:r w:rsidRPr="0038366C">
        <w:rPr>
          <w:color w:val="auto"/>
          <w:lang w:val="es-MX"/>
        </w:rPr>
        <w:t xml:space="preserve"> Tipo de tela </w:t>
      </w:r>
      <w:r w:rsidR="00C45D63" w:rsidRPr="0038366C">
        <w:rPr>
          <w:color w:val="auto"/>
          <w:lang w:val="es-MX"/>
        </w:rPr>
        <w:t>100% poliéster con tecnología tipo Dryfit</w:t>
      </w:r>
      <w:r w:rsidR="00C45D63" w:rsidRPr="0038366C">
        <w:rPr>
          <w:b/>
          <w:color w:val="auto"/>
          <w:lang w:val="es-MX"/>
        </w:rPr>
        <w:t xml:space="preserve"> </w:t>
      </w:r>
      <w:r w:rsidR="00D04D8C" w:rsidRPr="0038366C">
        <w:rPr>
          <w:b/>
          <w:color w:val="auto"/>
          <w:lang w:val="es-MX"/>
        </w:rPr>
        <w:t>(</w:t>
      </w:r>
      <w:r w:rsidR="00D04D8C" w:rsidRPr="0038366C">
        <w:rPr>
          <w:color w:val="auto"/>
          <w:lang w:val="es-MX"/>
        </w:rPr>
        <w:t>+ 3%).</w:t>
      </w:r>
    </w:p>
    <w:p w14:paraId="18F6689F" w14:textId="442E0B1C" w:rsidR="00D04D8C" w:rsidRPr="0038366C" w:rsidRDefault="00D04D8C" w:rsidP="00D04D8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c) Masa promedio por unidad de área. - </w:t>
      </w:r>
      <w:r w:rsidRPr="0038366C">
        <w:rPr>
          <w:color w:val="auto"/>
          <w:lang w:val="es-MX"/>
        </w:rPr>
        <w:t>El valor de que deben cumplir las prendas, es de mínimo 146.69 g/m².</w:t>
      </w:r>
    </w:p>
    <w:p w14:paraId="401864BE" w14:textId="3D584CC6" w:rsidR="00D04D8C" w:rsidRPr="0038366C" w:rsidRDefault="00D04D8C" w:rsidP="00D04D8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d) Media aritmética de la fuerza máxima en urdimbre. - </w:t>
      </w:r>
      <w:r w:rsidRPr="0038366C">
        <w:rPr>
          <w:color w:val="auto"/>
          <w:lang w:val="es-MX"/>
        </w:rPr>
        <w:t>El valor de que deben cumplir las prendas, es de mínimo 607.16 N.</w:t>
      </w:r>
    </w:p>
    <w:p w14:paraId="02DDA3B8" w14:textId="68B30655" w:rsidR="00D04D8C" w:rsidRPr="0038366C" w:rsidRDefault="00D04D8C" w:rsidP="00D04D8C">
      <w:pPr>
        <w:jc w:val="both"/>
        <w:rPr>
          <w:bCs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e) Media aritmética de la fuerza máxima en trama. </w:t>
      </w:r>
      <w:r w:rsidRPr="0038366C">
        <w:rPr>
          <w:bCs/>
          <w:color w:val="auto"/>
          <w:lang w:val="es-MX"/>
        </w:rPr>
        <w:t>El valor de que deben cumplir las prendas, es de mínimo 465.98 N.</w:t>
      </w:r>
    </w:p>
    <w:p w14:paraId="0BDE8364" w14:textId="2E5C8983" w:rsidR="00D04D8C" w:rsidRPr="0038366C" w:rsidRDefault="00D04D8C" w:rsidP="00D04D8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f) Promedio de fuerza de rasgado en urdimbre. - </w:t>
      </w:r>
      <w:r w:rsidRPr="0038366C">
        <w:rPr>
          <w:color w:val="auto"/>
          <w:lang w:val="es-MX"/>
        </w:rPr>
        <w:t>El valor de que deben cumplir las prendas, es de mínimo 44.60 N.</w:t>
      </w:r>
    </w:p>
    <w:p w14:paraId="726359FC" w14:textId="6A96BA99" w:rsidR="00D04D8C" w:rsidRPr="0038366C" w:rsidRDefault="00D04D8C" w:rsidP="00D04D8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g) Promedio de fuerza de rasgado en trama. - </w:t>
      </w:r>
      <w:r w:rsidRPr="0038366C">
        <w:rPr>
          <w:color w:val="auto"/>
          <w:lang w:val="es-MX"/>
        </w:rPr>
        <w:t>El valor de que deben cumplir las prendas, es de mínimo 35.13 N.</w:t>
      </w:r>
    </w:p>
    <w:p w14:paraId="68801464" w14:textId="42D0F8A8" w:rsidR="00D04D8C" w:rsidRPr="0038366C" w:rsidRDefault="00D04D8C" w:rsidP="00D04D8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h) Promedio del cambio dimensional en urdimbre. - </w:t>
      </w:r>
      <w:r w:rsidRPr="0038366C">
        <w:rPr>
          <w:color w:val="auto"/>
          <w:lang w:val="es-MX"/>
        </w:rPr>
        <w:t>El valor de que deben cumplir las prendas, es de mínimo -0.5%.</w:t>
      </w:r>
    </w:p>
    <w:p w14:paraId="5DBAAF28" w14:textId="4397576F" w:rsidR="00F120E0" w:rsidRPr="0038366C" w:rsidRDefault="00D04D8C" w:rsidP="00D04D8C">
      <w:pPr>
        <w:jc w:val="both"/>
        <w:rPr>
          <w:b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i) Promedio del cambio dimensional en trama. - </w:t>
      </w:r>
      <w:r w:rsidRPr="0038366C">
        <w:rPr>
          <w:color w:val="auto"/>
          <w:lang w:val="es-MX"/>
        </w:rPr>
        <w:t>El valor de que deben cumplir las prendas, es de mínimo 0%.</w:t>
      </w:r>
    </w:p>
    <w:p w14:paraId="381D74F2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1CD1C04B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3CB97191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1BBF9987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423BE409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43A58202" w14:textId="77777777" w:rsidR="00D04D8C" w:rsidRPr="0038366C" w:rsidRDefault="00D04D8C">
      <w:pPr>
        <w:jc w:val="both"/>
        <w:rPr>
          <w:b/>
          <w:color w:val="auto"/>
          <w:lang w:val="es-MX"/>
        </w:rPr>
      </w:pPr>
    </w:p>
    <w:p w14:paraId="2E46AEAD" w14:textId="77777777" w:rsidR="00D04D8C" w:rsidRPr="0038366C" w:rsidRDefault="00D04D8C">
      <w:pPr>
        <w:jc w:val="both"/>
        <w:rPr>
          <w:b/>
          <w:color w:val="auto"/>
          <w:lang w:val="es-MX"/>
        </w:rPr>
      </w:pPr>
    </w:p>
    <w:p w14:paraId="5D372516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59D15C45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77EE355E" w14:textId="77777777" w:rsidR="00A37F05" w:rsidRPr="0038366C" w:rsidRDefault="00A37F05" w:rsidP="00A37F05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lastRenderedPageBreak/>
        <w:t>ANEXO 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6392A4CD" w14:textId="444C6785" w:rsidR="000A2C53" w:rsidRPr="0038366C" w:rsidRDefault="000A2C53" w:rsidP="00983CEA">
      <w:pPr>
        <w:pStyle w:val="Prrafodelista"/>
        <w:numPr>
          <w:ilvl w:val="0"/>
          <w:numId w:val="14"/>
        </w:num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 xml:space="preserve">Playeras, Camisas y Camisolas: </w:t>
      </w:r>
    </w:p>
    <w:p w14:paraId="0A49F5DC" w14:textId="77777777" w:rsidR="00A37F05" w:rsidRPr="0038366C" w:rsidRDefault="00A37F05" w:rsidP="00A37F05">
      <w:pPr>
        <w:pStyle w:val="Prrafodelista"/>
        <w:ind w:left="1080"/>
        <w:jc w:val="both"/>
        <w:rPr>
          <w:color w:val="auto"/>
          <w:lang w:val="es-MX"/>
        </w:rPr>
      </w:pPr>
    </w:p>
    <w:p w14:paraId="0BC936F3" w14:textId="3DCD96C9" w:rsidR="000A2C53" w:rsidRPr="0038366C" w:rsidRDefault="000A2C53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Partida 10.- Playera Cuello Redond</w:t>
      </w:r>
      <w:r w:rsidR="00A37F05" w:rsidRPr="0038366C">
        <w:rPr>
          <w:b/>
          <w:bCs/>
          <w:color w:val="auto"/>
          <w:sz w:val="24"/>
          <w:szCs w:val="24"/>
          <w:lang w:val="es-MX"/>
        </w:rPr>
        <w:t>o</w:t>
      </w:r>
    </w:p>
    <w:p w14:paraId="0FA0ABAE" w14:textId="77777777" w:rsidR="00A37F05" w:rsidRPr="0038366C" w:rsidRDefault="00A37F05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</w:p>
    <w:p w14:paraId="1F08DD66" w14:textId="77777777" w:rsidR="00DD149E" w:rsidRPr="0038366C" w:rsidRDefault="00DD149E" w:rsidP="00DD149E">
      <w:pPr>
        <w:spacing w:before="200"/>
        <w:rPr>
          <w:color w:val="auto"/>
          <w:lang w:val="es-MX"/>
        </w:rPr>
      </w:pPr>
      <w:r w:rsidRPr="0038366C">
        <w:rPr>
          <w:color w:val="auto"/>
          <w:lang w:val="es-MX"/>
        </w:rPr>
        <w:t>Realización de las siguientes evaluaciones y valores a cumplir según se describe:</w:t>
      </w:r>
    </w:p>
    <w:p w14:paraId="3F2B8DF9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a) Confección. </w:t>
      </w:r>
      <w:r w:rsidRPr="0038366C">
        <w:rPr>
          <w:b/>
          <w:i/>
          <w:color w:val="auto"/>
          <w:lang w:val="es-MX"/>
        </w:rPr>
        <w:t>Especificaciones y características conforme Anexo I.</w:t>
      </w:r>
    </w:p>
    <w:p w14:paraId="04F25F2E" w14:textId="4D603705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Identificación y contenido de fibras. </w:t>
      </w:r>
      <w:r w:rsidRPr="0038366C">
        <w:rPr>
          <w:color w:val="auto"/>
          <w:lang w:val="es-MX"/>
        </w:rPr>
        <w:t xml:space="preserve"> Tipo de tela </w:t>
      </w:r>
      <w:r w:rsidR="00C45D63" w:rsidRPr="0038366C">
        <w:rPr>
          <w:color w:val="auto"/>
          <w:lang w:val="es-MX"/>
        </w:rPr>
        <w:t>100% algodón.</w:t>
      </w:r>
      <w:r w:rsidR="00C45D63" w:rsidRPr="0038366C">
        <w:rPr>
          <w:b/>
          <w:color w:val="auto"/>
          <w:lang w:val="es-MX"/>
        </w:rPr>
        <w:t xml:space="preserve"> </w:t>
      </w:r>
      <w:r w:rsidRPr="0038366C">
        <w:rPr>
          <w:b/>
          <w:color w:val="auto"/>
          <w:lang w:val="es-MX"/>
        </w:rPr>
        <w:t>(</w:t>
      </w:r>
      <w:r w:rsidRPr="0038366C">
        <w:rPr>
          <w:color w:val="auto"/>
          <w:lang w:val="es-MX"/>
        </w:rPr>
        <w:t>+ 3%).</w:t>
      </w:r>
    </w:p>
    <w:p w14:paraId="613A1364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c) Masa promedio por unidad de área. - </w:t>
      </w:r>
      <w:r w:rsidRPr="0038366C">
        <w:rPr>
          <w:color w:val="auto"/>
          <w:lang w:val="es-MX"/>
        </w:rPr>
        <w:t>El valor de que deben cumplir las prendas, es de mínimo 146.69 g/m².</w:t>
      </w:r>
    </w:p>
    <w:p w14:paraId="0C06DF90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d) Media aritmética de la fuerza máxima en urdimbre. - </w:t>
      </w:r>
      <w:r w:rsidRPr="0038366C">
        <w:rPr>
          <w:color w:val="auto"/>
          <w:lang w:val="es-MX"/>
        </w:rPr>
        <w:t>El valor de que deben cumplir las prendas, es de mínimo 607.16 N.</w:t>
      </w:r>
    </w:p>
    <w:p w14:paraId="7EBB50EE" w14:textId="77777777" w:rsidR="00A06AEC" w:rsidRPr="0038366C" w:rsidRDefault="00A06AEC" w:rsidP="00A06AEC">
      <w:pPr>
        <w:jc w:val="both"/>
        <w:rPr>
          <w:bCs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e) Media aritmética de la fuerza máxima en trama. </w:t>
      </w:r>
      <w:r w:rsidRPr="0038366C">
        <w:rPr>
          <w:bCs/>
          <w:color w:val="auto"/>
          <w:lang w:val="es-MX"/>
        </w:rPr>
        <w:t>El valor de que deben cumplir las prendas, es de mínimo 465.98 N.</w:t>
      </w:r>
    </w:p>
    <w:p w14:paraId="731CAE72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f) Promedio de fuerza de rasgado en urdimbre. - </w:t>
      </w:r>
      <w:r w:rsidRPr="0038366C">
        <w:rPr>
          <w:color w:val="auto"/>
          <w:lang w:val="es-MX"/>
        </w:rPr>
        <w:t>El valor de que deben cumplir las prendas, es de mínimo 44.60 N.</w:t>
      </w:r>
    </w:p>
    <w:p w14:paraId="2E5D5283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g) Promedio de fuerza de rasgado en trama. - </w:t>
      </w:r>
      <w:r w:rsidRPr="0038366C">
        <w:rPr>
          <w:color w:val="auto"/>
          <w:lang w:val="es-MX"/>
        </w:rPr>
        <w:t>El valor de que deben cumplir las prendas, es de mínimo 35.13 N.</w:t>
      </w:r>
    </w:p>
    <w:p w14:paraId="4D33323F" w14:textId="77777777" w:rsidR="00A06AEC" w:rsidRPr="0038366C" w:rsidRDefault="00A06AEC" w:rsidP="00A06AE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h) Promedio del cambio dimensional en urdimbre. - </w:t>
      </w:r>
      <w:r w:rsidRPr="0038366C">
        <w:rPr>
          <w:color w:val="auto"/>
          <w:lang w:val="es-MX"/>
        </w:rPr>
        <w:t>El valor de que deben cumplir las prendas, es de mínimo -0.5%.</w:t>
      </w:r>
    </w:p>
    <w:p w14:paraId="401B7FBE" w14:textId="77777777" w:rsidR="00A06AEC" w:rsidRPr="0038366C" w:rsidRDefault="00A06AEC" w:rsidP="00A06AEC">
      <w:pPr>
        <w:jc w:val="both"/>
        <w:rPr>
          <w:b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i) Promedio del cambio dimensional en trama. - </w:t>
      </w:r>
      <w:r w:rsidRPr="0038366C">
        <w:rPr>
          <w:color w:val="auto"/>
          <w:lang w:val="es-MX"/>
        </w:rPr>
        <w:t>El valor de que deben cumplir las prendas, es de mínimo 0%.</w:t>
      </w:r>
    </w:p>
    <w:p w14:paraId="036237EF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61E90B93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4A738BD4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7F24C5CF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774A3D9C" w14:textId="77777777" w:rsidR="00F120E0" w:rsidRPr="0038366C" w:rsidRDefault="00F120E0">
      <w:pPr>
        <w:jc w:val="both"/>
        <w:rPr>
          <w:b/>
          <w:color w:val="auto"/>
          <w:lang w:val="es-MX"/>
        </w:rPr>
      </w:pPr>
    </w:p>
    <w:p w14:paraId="7BC552D6" w14:textId="77777777" w:rsidR="00A06AEC" w:rsidRPr="0038366C" w:rsidRDefault="00A06AEC">
      <w:pPr>
        <w:jc w:val="both"/>
        <w:rPr>
          <w:b/>
          <w:color w:val="auto"/>
          <w:lang w:val="es-MX"/>
        </w:rPr>
      </w:pPr>
    </w:p>
    <w:p w14:paraId="0B85C0CC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701C85D4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6A7D8A18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69A742E5" w14:textId="77777777" w:rsidR="00A37F05" w:rsidRPr="0038366C" w:rsidRDefault="00A37F05" w:rsidP="00A37F05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lastRenderedPageBreak/>
        <w:t>ANEXO 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0C207404" w14:textId="0748B55F" w:rsidR="00584C43" w:rsidRPr="0038366C" w:rsidRDefault="00584C43" w:rsidP="00983CEA">
      <w:pPr>
        <w:pStyle w:val="Prrafodelista"/>
        <w:numPr>
          <w:ilvl w:val="0"/>
          <w:numId w:val="20"/>
        </w:num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>Chamarra:</w:t>
      </w:r>
    </w:p>
    <w:p w14:paraId="6EFC112D" w14:textId="0D18B7F2" w:rsidR="00584C43" w:rsidRPr="0038366C" w:rsidRDefault="00584C43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Partida 11.- Chamarra</w:t>
      </w:r>
    </w:p>
    <w:p w14:paraId="4F184EC3" w14:textId="77777777" w:rsidR="00DD149E" w:rsidRPr="0038366C" w:rsidRDefault="00DD149E" w:rsidP="00DD149E">
      <w:pPr>
        <w:spacing w:before="200"/>
        <w:rPr>
          <w:color w:val="auto"/>
          <w:lang w:val="es-MX"/>
        </w:rPr>
      </w:pPr>
      <w:r w:rsidRPr="0038366C">
        <w:rPr>
          <w:color w:val="auto"/>
          <w:lang w:val="es-MX"/>
        </w:rPr>
        <w:t>Realización de las siguientes evaluaciones y valores a cumplir según se describe:</w:t>
      </w:r>
    </w:p>
    <w:p w14:paraId="572BCC01" w14:textId="14A3E3E4" w:rsidR="00584C43" w:rsidRPr="0038366C" w:rsidRDefault="00584C43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a) Confección. </w:t>
      </w:r>
      <w:r w:rsidR="00983CEA" w:rsidRPr="0038366C">
        <w:rPr>
          <w:b/>
          <w:i/>
          <w:color w:val="auto"/>
          <w:lang w:val="es-MX"/>
        </w:rPr>
        <w:t>Especificaciones y características conforme Anexo I.</w:t>
      </w:r>
    </w:p>
    <w:p w14:paraId="463E287E" w14:textId="0D1833EA" w:rsidR="00584C43" w:rsidRPr="0038366C" w:rsidRDefault="00584C43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Identificación y contenido de fibras tela exterior. - </w:t>
      </w:r>
      <w:r w:rsidR="00AE0302" w:rsidRPr="0038366C">
        <w:rPr>
          <w:bCs/>
          <w:color w:val="auto"/>
          <w:lang w:val="es-MX"/>
        </w:rPr>
        <w:t>Tipo de tela Timberland</w:t>
      </w:r>
      <w:r w:rsidR="00AE0302" w:rsidRPr="0038366C">
        <w:rPr>
          <w:color w:val="auto"/>
          <w:lang w:val="es-MX"/>
        </w:rPr>
        <w:t xml:space="preserve">, </w:t>
      </w:r>
      <w:r w:rsidR="00C75AFF" w:rsidRPr="0038366C">
        <w:rPr>
          <w:color w:val="auto"/>
          <w:lang w:val="es-MX"/>
        </w:rPr>
        <w:t xml:space="preserve">100% Nylon repelente, </w:t>
      </w:r>
      <w:r w:rsidR="00AE0302" w:rsidRPr="0038366C">
        <w:rPr>
          <w:color w:val="auto"/>
          <w:lang w:val="es-MX"/>
        </w:rPr>
        <w:t xml:space="preserve">con impertex </w:t>
      </w:r>
      <w:r w:rsidR="00D4231C" w:rsidRPr="0038366C">
        <w:rPr>
          <w:b/>
          <w:color w:val="auto"/>
          <w:lang w:val="es-MX"/>
        </w:rPr>
        <w:t>(</w:t>
      </w:r>
      <w:r w:rsidR="00D4231C" w:rsidRPr="0038366C">
        <w:rPr>
          <w:color w:val="auto"/>
          <w:lang w:val="es-MX"/>
        </w:rPr>
        <w:t>+ 3%).</w:t>
      </w:r>
    </w:p>
    <w:p w14:paraId="59A4335A" w14:textId="3244BBC1" w:rsidR="00584C43" w:rsidRPr="0038366C" w:rsidRDefault="00584C43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c) Identificación y contenido de fibras tela </w:t>
      </w:r>
      <w:r w:rsidRPr="0038366C">
        <w:rPr>
          <w:b/>
          <w:color w:val="auto"/>
          <w:u w:val="single"/>
          <w:lang w:val="es-MX"/>
        </w:rPr>
        <w:t xml:space="preserve">polar </w:t>
      </w:r>
      <w:r w:rsidRPr="0038366C">
        <w:rPr>
          <w:b/>
          <w:color w:val="auto"/>
          <w:lang w:val="es-MX"/>
        </w:rPr>
        <w:t xml:space="preserve">(en caso de aplicar). - </w:t>
      </w:r>
      <w:r w:rsidR="00D4231C" w:rsidRPr="0038366C">
        <w:rPr>
          <w:color w:val="auto"/>
          <w:lang w:val="es-MX"/>
        </w:rPr>
        <w:t xml:space="preserve">Tipo de tela </w:t>
      </w:r>
      <w:r w:rsidR="00C45D63" w:rsidRPr="0038366C">
        <w:rPr>
          <w:color w:val="auto"/>
          <w:lang w:val="es-MX"/>
        </w:rPr>
        <w:t xml:space="preserve">100% </w:t>
      </w:r>
      <w:r w:rsidR="00AE0302" w:rsidRPr="0038366C">
        <w:rPr>
          <w:color w:val="auto"/>
          <w:lang w:val="es-MX"/>
        </w:rPr>
        <w:t>poliéster</w:t>
      </w:r>
      <w:r w:rsidR="00C45D63" w:rsidRPr="0038366C">
        <w:rPr>
          <w:color w:val="auto"/>
          <w:lang w:val="es-MX"/>
        </w:rPr>
        <w:t xml:space="preserve"> </w:t>
      </w:r>
      <w:r w:rsidR="00D4231C" w:rsidRPr="0038366C">
        <w:rPr>
          <w:b/>
          <w:color w:val="auto"/>
          <w:lang w:val="es-MX"/>
        </w:rPr>
        <w:t>(</w:t>
      </w:r>
      <w:r w:rsidR="00D4231C" w:rsidRPr="0038366C">
        <w:rPr>
          <w:color w:val="auto"/>
          <w:lang w:val="es-MX"/>
        </w:rPr>
        <w:t>+ 3%).</w:t>
      </w:r>
    </w:p>
    <w:p w14:paraId="03EE27D1" w14:textId="1997833C" w:rsidR="00D4231C" w:rsidRPr="0038366C" w:rsidRDefault="00584C43" w:rsidP="00D4231C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d) Contenido de fibras de forro. - </w:t>
      </w:r>
      <w:r w:rsidR="000A52A1" w:rsidRPr="0038366C">
        <w:rPr>
          <w:bCs/>
          <w:color w:val="auto"/>
          <w:lang w:val="es-MX"/>
        </w:rPr>
        <w:t>Tipo de tela Timberland</w:t>
      </w:r>
      <w:r w:rsidR="000A52A1" w:rsidRPr="0038366C">
        <w:rPr>
          <w:color w:val="auto"/>
          <w:lang w:val="es-MX"/>
        </w:rPr>
        <w:t xml:space="preserve">, 100% Nylon repelente, con impertex </w:t>
      </w:r>
      <w:r w:rsidR="000A52A1" w:rsidRPr="0038366C">
        <w:rPr>
          <w:b/>
          <w:color w:val="auto"/>
          <w:lang w:val="es-MX"/>
        </w:rPr>
        <w:t>(</w:t>
      </w:r>
      <w:r w:rsidR="000A52A1" w:rsidRPr="0038366C">
        <w:rPr>
          <w:color w:val="auto"/>
          <w:lang w:val="es-MX"/>
        </w:rPr>
        <w:t>+ 3%).</w:t>
      </w:r>
    </w:p>
    <w:p w14:paraId="072BC9E0" w14:textId="55EB7206" w:rsidR="00584C43" w:rsidRPr="0038366C" w:rsidRDefault="00584C43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e) Masa promedio por unidad de área en tela principal. - </w:t>
      </w:r>
      <w:r w:rsidR="00EF26AA" w:rsidRPr="0038366C">
        <w:rPr>
          <w:color w:val="auto"/>
          <w:lang w:val="es-MX"/>
        </w:rPr>
        <w:t xml:space="preserve">El valor de que deben cumplir las prendas, es de mínimo </w:t>
      </w:r>
      <w:r w:rsidR="004B0643" w:rsidRPr="0038366C">
        <w:rPr>
          <w:color w:val="auto"/>
          <w:lang w:val="es-MX"/>
        </w:rPr>
        <w:t>130.00</w:t>
      </w:r>
      <w:r w:rsidR="00EF26AA" w:rsidRPr="0038366C">
        <w:rPr>
          <w:color w:val="auto"/>
          <w:lang w:val="es-MX"/>
        </w:rPr>
        <w:t xml:space="preserve"> g/m².</w:t>
      </w:r>
    </w:p>
    <w:p w14:paraId="35EC39AB" w14:textId="12D74A06" w:rsidR="00584C43" w:rsidRPr="0038366C" w:rsidRDefault="00584C43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f) Masa promedio por unidad de área en tela polar (en caso de aplicar). - </w:t>
      </w:r>
      <w:r w:rsidR="00D4231C" w:rsidRPr="0038366C">
        <w:rPr>
          <w:color w:val="auto"/>
          <w:lang w:val="es-MX"/>
        </w:rPr>
        <w:t xml:space="preserve">El valor de que deben cumplir las prendas, es de mínimo </w:t>
      </w:r>
      <w:r w:rsidRPr="0038366C">
        <w:rPr>
          <w:color w:val="auto"/>
          <w:lang w:val="es-MX"/>
        </w:rPr>
        <w:t>250.76 g/m².</w:t>
      </w:r>
    </w:p>
    <w:p w14:paraId="6F1D22A7" w14:textId="72272C93" w:rsidR="00584C43" w:rsidRPr="0038366C" w:rsidRDefault="00EF26AA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g</w:t>
      </w:r>
      <w:r w:rsidR="00584C43" w:rsidRPr="0038366C">
        <w:rPr>
          <w:b/>
          <w:color w:val="auto"/>
          <w:lang w:val="es-MX"/>
        </w:rPr>
        <w:t xml:space="preserve">) Media aritmética de la fuerza máxima en urdimbre. - </w:t>
      </w:r>
      <w:r w:rsidR="00B9048A" w:rsidRPr="0038366C">
        <w:rPr>
          <w:color w:val="auto"/>
          <w:lang w:val="es-MX"/>
        </w:rPr>
        <w:t xml:space="preserve">El valor de que deben cumplir las prendas, es de mínimo </w:t>
      </w:r>
      <w:r w:rsidR="00584C43" w:rsidRPr="0038366C">
        <w:rPr>
          <w:color w:val="auto"/>
          <w:lang w:val="es-MX"/>
        </w:rPr>
        <w:t>724.05 N.</w:t>
      </w:r>
    </w:p>
    <w:p w14:paraId="4BC7510F" w14:textId="3E0B1B81" w:rsidR="00584C43" w:rsidRPr="0038366C" w:rsidRDefault="00EF26AA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h</w:t>
      </w:r>
      <w:r w:rsidR="00584C43" w:rsidRPr="0038366C">
        <w:rPr>
          <w:b/>
          <w:color w:val="auto"/>
          <w:lang w:val="es-MX"/>
        </w:rPr>
        <w:t xml:space="preserve">) Media aritmética de la fuerza máxima en trama. - </w:t>
      </w:r>
      <w:r w:rsidR="00B9048A" w:rsidRPr="0038366C">
        <w:rPr>
          <w:color w:val="auto"/>
          <w:lang w:val="es-MX"/>
        </w:rPr>
        <w:t xml:space="preserve">El valor de que deben cumplir las prendas, es de mínimo </w:t>
      </w:r>
      <w:r w:rsidR="00584C43" w:rsidRPr="0038366C">
        <w:rPr>
          <w:color w:val="auto"/>
          <w:lang w:val="es-MX"/>
        </w:rPr>
        <w:t>502.95 N.</w:t>
      </w:r>
    </w:p>
    <w:p w14:paraId="387D97F9" w14:textId="2DBEA57E" w:rsidR="00584C43" w:rsidRPr="0038366C" w:rsidRDefault="00EF26AA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i</w:t>
      </w:r>
      <w:r w:rsidR="00584C43" w:rsidRPr="0038366C">
        <w:rPr>
          <w:b/>
          <w:color w:val="auto"/>
          <w:lang w:val="es-MX"/>
        </w:rPr>
        <w:t xml:space="preserve">) Promedio de fuerza de rasgado en urdimbre. - </w:t>
      </w:r>
      <w:r w:rsidR="00B9048A" w:rsidRPr="0038366C">
        <w:rPr>
          <w:color w:val="auto"/>
          <w:lang w:val="es-MX"/>
        </w:rPr>
        <w:t xml:space="preserve">El valor de que deben cumplir las prendas, es de mínimo </w:t>
      </w:r>
      <w:r w:rsidR="00584C43" w:rsidRPr="0038366C">
        <w:rPr>
          <w:color w:val="auto"/>
          <w:lang w:val="es-MX"/>
        </w:rPr>
        <w:t>34 N.</w:t>
      </w:r>
    </w:p>
    <w:p w14:paraId="453BF809" w14:textId="7B875B7C" w:rsidR="00584C43" w:rsidRPr="0038366C" w:rsidRDefault="00EF26AA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j</w:t>
      </w:r>
      <w:r w:rsidR="00584C43" w:rsidRPr="0038366C">
        <w:rPr>
          <w:b/>
          <w:color w:val="auto"/>
          <w:lang w:val="es-MX"/>
        </w:rPr>
        <w:t xml:space="preserve">) Promedio de fuerza de rasgado en trama. - </w:t>
      </w:r>
      <w:r w:rsidR="00B9048A" w:rsidRPr="0038366C">
        <w:rPr>
          <w:color w:val="auto"/>
          <w:lang w:val="es-MX"/>
        </w:rPr>
        <w:t xml:space="preserve">El valor de que deben cumplir las prendas, es de mínimo </w:t>
      </w:r>
      <w:r w:rsidR="00584C43" w:rsidRPr="0038366C">
        <w:rPr>
          <w:color w:val="auto"/>
          <w:lang w:val="es-MX"/>
        </w:rPr>
        <w:t>25.81 N.</w:t>
      </w:r>
    </w:p>
    <w:p w14:paraId="28A73D2C" w14:textId="64847DBF" w:rsidR="00584C43" w:rsidRPr="0038366C" w:rsidRDefault="00EF26AA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k</w:t>
      </w:r>
      <w:r w:rsidR="00584C43" w:rsidRPr="0038366C">
        <w:rPr>
          <w:b/>
          <w:color w:val="auto"/>
          <w:lang w:val="es-MX"/>
        </w:rPr>
        <w:t xml:space="preserve">) Promedio del cambio dimensional en urdimbre. - </w:t>
      </w:r>
      <w:r w:rsidR="00B9048A" w:rsidRPr="0038366C">
        <w:rPr>
          <w:color w:val="auto"/>
          <w:lang w:val="es-MX"/>
        </w:rPr>
        <w:t xml:space="preserve">El valor de que deben cumplir las prendas, es de mínimo </w:t>
      </w:r>
      <w:r w:rsidR="00584C43" w:rsidRPr="0038366C">
        <w:rPr>
          <w:color w:val="auto"/>
          <w:lang w:val="es-MX"/>
        </w:rPr>
        <w:t>-0.5%.</w:t>
      </w:r>
    </w:p>
    <w:p w14:paraId="32E29AE6" w14:textId="24363AEB" w:rsidR="00584C43" w:rsidRPr="0038366C" w:rsidRDefault="00EF26AA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l</w:t>
      </w:r>
      <w:r w:rsidR="00584C43" w:rsidRPr="0038366C">
        <w:rPr>
          <w:b/>
          <w:color w:val="auto"/>
          <w:lang w:val="es-MX"/>
        </w:rPr>
        <w:t xml:space="preserve">) Promedio del cambio dimensional en trama. - </w:t>
      </w:r>
      <w:r w:rsidR="00B9048A" w:rsidRPr="0038366C">
        <w:rPr>
          <w:color w:val="auto"/>
          <w:lang w:val="es-MX"/>
        </w:rPr>
        <w:t xml:space="preserve">El valor de que deben cumplir las prendas, es de mínimo </w:t>
      </w:r>
      <w:r w:rsidR="00584C43" w:rsidRPr="0038366C">
        <w:rPr>
          <w:color w:val="auto"/>
          <w:lang w:val="es-MX"/>
        </w:rPr>
        <w:t>0%.</w:t>
      </w:r>
    </w:p>
    <w:p w14:paraId="47E16C46" w14:textId="513B1F17" w:rsidR="00B9048A" w:rsidRPr="0038366C" w:rsidRDefault="00EF26A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m</w:t>
      </w:r>
      <w:r w:rsidR="00584C43" w:rsidRPr="0038366C">
        <w:rPr>
          <w:b/>
          <w:color w:val="auto"/>
          <w:lang w:val="es-MX"/>
        </w:rPr>
        <w:t xml:space="preserve">) Promedio de humedecimiento superficial. </w:t>
      </w:r>
      <w:r w:rsidRPr="0038366C">
        <w:rPr>
          <w:b/>
          <w:color w:val="auto"/>
          <w:lang w:val="es-MX"/>
        </w:rPr>
        <w:t>–</w:t>
      </w:r>
      <w:r w:rsidR="00584C43" w:rsidRPr="0038366C">
        <w:rPr>
          <w:b/>
          <w:color w:val="auto"/>
          <w:lang w:val="es-MX"/>
        </w:rPr>
        <w:t xml:space="preserve"> </w:t>
      </w:r>
    </w:p>
    <w:p w14:paraId="64249C61" w14:textId="23FB6721" w:rsidR="00EF26AA" w:rsidRPr="0038366C" w:rsidRDefault="00EF26AA" w:rsidP="00EF26AA">
      <w:p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 xml:space="preserve">Valor de que deben cumplir la tela principal es de </w:t>
      </w:r>
      <w:r w:rsidR="004B0643" w:rsidRPr="0038366C">
        <w:rPr>
          <w:color w:val="auto"/>
          <w:lang w:val="es-MX"/>
        </w:rPr>
        <w:t xml:space="preserve">mínimo Grado 3 </w:t>
      </w:r>
      <w:r w:rsidRPr="0038366C">
        <w:rPr>
          <w:color w:val="auto"/>
          <w:lang w:val="es-MX"/>
        </w:rPr>
        <w:t>en ISO 4920.</w:t>
      </w:r>
    </w:p>
    <w:p w14:paraId="5EBB2595" w14:textId="5AE41BD1" w:rsidR="00EF26AA" w:rsidRPr="0038366C" w:rsidRDefault="00EF26AA" w:rsidP="00EF26AA">
      <w:p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 xml:space="preserve">Valor de que deben cumplir la tela polar es de </w:t>
      </w:r>
      <w:r w:rsidR="004B0643" w:rsidRPr="0038366C">
        <w:rPr>
          <w:color w:val="auto"/>
          <w:lang w:val="es-MX"/>
        </w:rPr>
        <w:t xml:space="preserve">mínimo Grado 1 </w:t>
      </w:r>
      <w:r w:rsidRPr="0038366C">
        <w:rPr>
          <w:color w:val="auto"/>
          <w:lang w:val="es-MX"/>
        </w:rPr>
        <w:t>en ISO 4920.</w:t>
      </w:r>
    </w:p>
    <w:p w14:paraId="64DE5ADF" w14:textId="77777777" w:rsidR="00EF26AA" w:rsidRPr="0038366C" w:rsidRDefault="00EF26AA" w:rsidP="00EF26AA">
      <w:pPr>
        <w:jc w:val="both"/>
        <w:rPr>
          <w:color w:val="auto"/>
          <w:lang w:val="es-MX"/>
        </w:rPr>
      </w:pPr>
    </w:p>
    <w:p w14:paraId="0593B7E0" w14:textId="77777777" w:rsidR="00EF26AA" w:rsidRPr="0038366C" w:rsidRDefault="00EF26AA">
      <w:pPr>
        <w:jc w:val="both"/>
        <w:rPr>
          <w:color w:val="auto"/>
          <w:lang w:val="es-MX"/>
        </w:rPr>
      </w:pPr>
    </w:p>
    <w:p w14:paraId="71D749F0" w14:textId="77777777" w:rsidR="00A37F05" w:rsidRPr="0038366C" w:rsidRDefault="00A37F05" w:rsidP="00A37F05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lastRenderedPageBreak/>
        <w:t>ANEXO 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37317E67" w14:textId="77777777" w:rsidR="000A2C53" w:rsidRPr="0038366C" w:rsidRDefault="000A2C53" w:rsidP="000A2C53">
      <w:pPr>
        <w:jc w:val="both"/>
        <w:rPr>
          <w:color w:val="auto"/>
          <w:lang w:val="es-MX"/>
        </w:rPr>
      </w:pPr>
    </w:p>
    <w:p w14:paraId="00CB0020" w14:textId="77777777" w:rsidR="000A2C53" w:rsidRPr="0038366C" w:rsidRDefault="000A2C53" w:rsidP="000A2C53">
      <w:pPr>
        <w:pStyle w:val="Prrafodelista"/>
        <w:numPr>
          <w:ilvl w:val="0"/>
          <w:numId w:val="18"/>
        </w:num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 xml:space="preserve">Playeras, Camisas y Camisolas: </w:t>
      </w:r>
    </w:p>
    <w:p w14:paraId="06D082C7" w14:textId="77777777" w:rsidR="000A2C53" w:rsidRPr="0038366C" w:rsidRDefault="000A2C53" w:rsidP="000A2C53">
      <w:pPr>
        <w:pStyle w:val="Prrafodelista"/>
        <w:ind w:left="1080"/>
        <w:jc w:val="both"/>
        <w:rPr>
          <w:color w:val="auto"/>
          <w:lang w:val="es-MX"/>
        </w:rPr>
      </w:pPr>
    </w:p>
    <w:p w14:paraId="0835B3C9" w14:textId="1B4E834D" w:rsidR="000A2C53" w:rsidRPr="0038366C" w:rsidRDefault="000A2C53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Partida 12.- Playera Táctica Tipo Polo.</w:t>
      </w:r>
    </w:p>
    <w:p w14:paraId="47401DB6" w14:textId="77777777" w:rsidR="00DD149E" w:rsidRPr="0038366C" w:rsidRDefault="00DD149E" w:rsidP="00DD149E">
      <w:pPr>
        <w:spacing w:before="200"/>
        <w:rPr>
          <w:color w:val="auto"/>
          <w:lang w:val="es-MX"/>
        </w:rPr>
      </w:pPr>
      <w:r w:rsidRPr="0038366C">
        <w:rPr>
          <w:color w:val="auto"/>
          <w:lang w:val="es-MX"/>
        </w:rPr>
        <w:t>Realización de las siguientes evaluaciones y valores a cumplir según se describe:</w:t>
      </w:r>
    </w:p>
    <w:p w14:paraId="2F675B93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a) Confección. </w:t>
      </w:r>
      <w:r w:rsidRPr="0038366C">
        <w:rPr>
          <w:b/>
          <w:i/>
          <w:color w:val="auto"/>
          <w:lang w:val="es-MX"/>
        </w:rPr>
        <w:t>Especificaciones y características conforme Anexo I.</w:t>
      </w:r>
    </w:p>
    <w:p w14:paraId="2B30EEE5" w14:textId="14191FD1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Identificación y contenido de fibras. </w:t>
      </w:r>
      <w:r w:rsidRPr="0038366C">
        <w:rPr>
          <w:color w:val="auto"/>
          <w:lang w:val="es-MX"/>
        </w:rPr>
        <w:t xml:space="preserve"> Tipo de tela </w:t>
      </w:r>
      <w:r w:rsidR="00AE0302" w:rsidRPr="0038366C">
        <w:rPr>
          <w:color w:val="auto"/>
          <w:lang w:val="es-MX"/>
        </w:rPr>
        <w:t>100</w:t>
      </w:r>
      <w:r w:rsidRPr="0038366C">
        <w:rPr>
          <w:color w:val="auto"/>
          <w:lang w:val="es-MX"/>
        </w:rPr>
        <w:t>% poliéster</w:t>
      </w:r>
      <w:r w:rsidRPr="0038366C">
        <w:rPr>
          <w:b/>
          <w:color w:val="auto"/>
          <w:lang w:val="es-MX"/>
        </w:rPr>
        <w:t xml:space="preserve"> (</w:t>
      </w:r>
      <w:r w:rsidRPr="0038366C">
        <w:rPr>
          <w:color w:val="auto"/>
          <w:lang w:val="es-MX"/>
        </w:rPr>
        <w:t>+ 3%).</w:t>
      </w:r>
    </w:p>
    <w:p w14:paraId="0F498E87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c) Masa promedio por unidad de área. - </w:t>
      </w:r>
      <w:r w:rsidRPr="0038366C">
        <w:rPr>
          <w:color w:val="auto"/>
          <w:lang w:val="es-MX"/>
        </w:rPr>
        <w:t>El valor de que deben cumplir las prendas, es de mínimo 146.69 g/m².</w:t>
      </w:r>
    </w:p>
    <w:p w14:paraId="13ED8186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d) Media aritmética de la fuerza máxima en urdimbre. - </w:t>
      </w:r>
      <w:r w:rsidRPr="0038366C">
        <w:rPr>
          <w:color w:val="auto"/>
          <w:lang w:val="es-MX"/>
        </w:rPr>
        <w:t>El valor de que deben cumplir las prendas, es de mínimo 607.16 N.</w:t>
      </w:r>
    </w:p>
    <w:p w14:paraId="198EB92A" w14:textId="77777777" w:rsidR="00B9048A" w:rsidRPr="0038366C" w:rsidRDefault="00B9048A" w:rsidP="00B9048A">
      <w:pPr>
        <w:jc w:val="both"/>
        <w:rPr>
          <w:bCs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e) Media aritmética de la fuerza máxima en trama. </w:t>
      </w:r>
      <w:r w:rsidRPr="0038366C">
        <w:rPr>
          <w:bCs/>
          <w:color w:val="auto"/>
          <w:lang w:val="es-MX"/>
        </w:rPr>
        <w:t>El valor de que deben cumplir las prendas, es de mínimo 465.98 N.</w:t>
      </w:r>
    </w:p>
    <w:p w14:paraId="13623EAD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f) Promedio de fuerza de rasgado en urdimbre. - </w:t>
      </w:r>
      <w:r w:rsidRPr="0038366C">
        <w:rPr>
          <w:color w:val="auto"/>
          <w:lang w:val="es-MX"/>
        </w:rPr>
        <w:t>El valor de que deben cumplir las prendas, es de mínimo 44.60 N.</w:t>
      </w:r>
    </w:p>
    <w:p w14:paraId="3B0B3216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g) Promedio de fuerza de rasgado en trama. - </w:t>
      </w:r>
      <w:r w:rsidRPr="0038366C">
        <w:rPr>
          <w:color w:val="auto"/>
          <w:lang w:val="es-MX"/>
        </w:rPr>
        <w:t>El valor de que deben cumplir las prendas, es de mínimo 35.13 N.</w:t>
      </w:r>
    </w:p>
    <w:p w14:paraId="378D5B85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h) Promedio del cambio dimensional en urdimbre. - </w:t>
      </w:r>
      <w:r w:rsidRPr="0038366C">
        <w:rPr>
          <w:color w:val="auto"/>
          <w:lang w:val="es-MX"/>
        </w:rPr>
        <w:t>El valor de que deben cumplir las prendas, es de mínimo -0.5%.</w:t>
      </w:r>
    </w:p>
    <w:p w14:paraId="44FCDBE0" w14:textId="77777777" w:rsidR="00B9048A" w:rsidRPr="0038366C" w:rsidRDefault="00B9048A" w:rsidP="00B9048A">
      <w:pPr>
        <w:jc w:val="both"/>
        <w:rPr>
          <w:b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i) Promedio del cambio dimensional en trama. - </w:t>
      </w:r>
      <w:r w:rsidRPr="0038366C">
        <w:rPr>
          <w:color w:val="auto"/>
          <w:lang w:val="es-MX"/>
        </w:rPr>
        <w:t>El valor de que deben cumplir las prendas, es de mínimo 0%.</w:t>
      </w:r>
    </w:p>
    <w:p w14:paraId="6D6CCBB5" w14:textId="77777777" w:rsidR="000A2C53" w:rsidRPr="0038366C" w:rsidRDefault="000A2C53" w:rsidP="000A2C53">
      <w:pPr>
        <w:jc w:val="both"/>
        <w:rPr>
          <w:b/>
          <w:color w:val="auto"/>
          <w:lang w:val="es-MX"/>
        </w:rPr>
      </w:pPr>
    </w:p>
    <w:p w14:paraId="458C314E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4456ECE3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42967A72" w14:textId="77777777" w:rsidR="00A37F05" w:rsidRPr="0038366C" w:rsidRDefault="00A37F05">
      <w:pPr>
        <w:jc w:val="both"/>
        <w:rPr>
          <w:b/>
          <w:color w:val="auto"/>
          <w:lang w:val="es-MX"/>
        </w:rPr>
      </w:pPr>
    </w:p>
    <w:p w14:paraId="4AC821E2" w14:textId="77777777" w:rsidR="00A37F05" w:rsidRPr="0038366C" w:rsidRDefault="00A37F05">
      <w:pPr>
        <w:jc w:val="both"/>
        <w:rPr>
          <w:b/>
          <w:color w:val="auto"/>
          <w:lang w:val="es-MX"/>
        </w:rPr>
      </w:pPr>
    </w:p>
    <w:p w14:paraId="013E397A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7D8D6B93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7B3D36A3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2FC657EB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74578FB4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0067F803" w14:textId="77777777" w:rsidR="00A37F05" w:rsidRPr="0038366C" w:rsidRDefault="00A37F05" w:rsidP="00A37F05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lastRenderedPageBreak/>
        <w:t>ANEXO 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7F074946" w14:textId="77777777" w:rsidR="000A2C53" w:rsidRPr="0038366C" w:rsidRDefault="000A2C53" w:rsidP="000A2C53">
      <w:pPr>
        <w:jc w:val="both"/>
        <w:rPr>
          <w:color w:val="auto"/>
          <w:lang w:val="es-MX"/>
        </w:rPr>
      </w:pPr>
    </w:p>
    <w:p w14:paraId="5592FB94" w14:textId="77777777" w:rsidR="000A2C53" w:rsidRPr="0038366C" w:rsidRDefault="000A2C53" w:rsidP="000A2C53">
      <w:pPr>
        <w:pStyle w:val="Prrafodelista"/>
        <w:numPr>
          <w:ilvl w:val="0"/>
          <w:numId w:val="20"/>
        </w:num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 xml:space="preserve">Playeras, Camisas y Camisolas: </w:t>
      </w:r>
    </w:p>
    <w:p w14:paraId="02CA42BF" w14:textId="77777777" w:rsidR="000A2C53" w:rsidRPr="0038366C" w:rsidRDefault="000A2C53" w:rsidP="000A2C53">
      <w:pPr>
        <w:pStyle w:val="Prrafodelista"/>
        <w:ind w:left="1080"/>
        <w:jc w:val="both"/>
        <w:rPr>
          <w:color w:val="auto"/>
          <w:lang w:val="es-MX"/>
        </w:rPr>
      </w:pPr>
    </w:p>
    <w:p w14:paraId="246F5508" w14:textId="0ADC905B" w:rsidR="000A2C53" w:rsidRPr="0038366C" w:rsidRDefault="000A2C53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Partida 13.- Playera de Combate.</w:t>
      </w:r>
    </w:p>
    <w:p w14:paraId="665ADF94" w14:textId="77777777" w:rsidR="00DD149E" w:rsidRPr="0038366C" w:rsidRDefault="00DD149E" w:rsidP="00DD149E">
      <w:pPr>
        <w:spacing w:before="200"/>
        <w:rPr>
          <w:color w:val="auto"/>
          <w:lang w:val="es-MX"/>
        </w:rPr>
      </w:pPr>
      <w:r w:rsidRPr="0038366C">
        <w:rPr>
          <w:color w:val="auto"/>
          <w:lang w:val="es-MX"/>
        </w:rPr>
        <w:t>Realización de las siguientes evaluaciones y valores a cumplir según se describe:</w:t>
      </w:r>
    </w:p>
    <w:p w14:paraId="338C030F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a) Confección. </w:t>
      </w:r>
      <w:r w:rsidRPr="0038366C">
        <w:rPr>
          <w:b/>
          <w:i/>
          <w:color w:val="auto"/>
          <w:lang w:val="es-MX"/>
        </w:rPr>
        <w:t>Especificaciones y características conforme Anexo I.</w:t>
      </w:r>
    </w:p>
    <w:p w14:paraId="1D5E1265" w14:textId="4EE7C9A8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Identificación y contenido de fibras. </w:t>
      </w:r>
      <w:r w:rsidRPr="0038366C">
        <w:rPr>
          <w:color w:val="auto"/>
          <w:lang w:val="es-MX"/>
        </w:rPr>
        <w:t xml:space="preserve"> Tipo de tela </w:t>
      </w:r>
      <w:r w:rsidR="00AE0302" w:rsidRPr="0038366C">
        <w:rPr>
          <w:color w:val="auto"/>
          <w:lang w:val="es-MX"/>
        </w:rPr>
        <w:t xml:space="preserve">35% algodón, 65% poliéster, ripstop </w:t>
      </w:r>
      <w:r w:rsidR="00AE0302" w:rsidRPr="0038366C">
        <w:rPr>
          <w:b/>
          <w:color w:val="auto"/>
          <w:lang w:val="es-MX"/>
        </w:rPr>
        <w:t>(</w:t>
      </w:r>
      <w:r w:rsidR="00AE0302" w:rsidRPr="0038366C">
        <w:rPr>
          <w:color w:val="auto"/>
          <w:lang w:val="es-MX"/>
        </w:rPr>
        <w:t>+ 3%).</w:t>
      </w:r>
      <w:r w:rsidR="000426A2" w:rsidRPr="0038366C">
        <w:rPr>
          <w:color w:val="auto"/>
          <w:lang w:val="es-MX"/>
        </w:rPr>
        <w:t xml:space="preserve"> </w:t>
      </w:r>
    </w:p>
    <w:p w14:paraId="3CF46C28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c) Masa promedio por unidad de área. - </w:t>
      </w:r>
      <w:r w:rsidRPr="0038366C">
        <w:rPr>
          <w:color w:val="auto"/>
          <w:lang w:val="es-MX"/>
        </w:rPr>
        <w:t>El valor de que deben cumplir las prendas, es de mínimo 146.69 g/m².</w:t>
      </w:r>
    </w:p>
    <w:p w14:paraId="07E60E9B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d) Media aritmética de la fuerza máxima en urdimbre. - </w:t>
      </w:r>
      <w:r w:rsidRPr="0038366C">
        <w:rPr>
          <w:color w:val="auto"/>
          <w:lang w:val="es-MX"/>
        </w:rPr>
        <w:t>El valor de que deben cumplir las prendas, es de mínimo 607.16 N.</w:t>
      </w:r>
    </w:p>
    <w:p w14:paraId="1FCAFC25" w14:textId="77777777" w:rsidR="00B9048A" w:rsidRPr="0038366C" w:rsidRDefault="00B9048A" w:rsidP="00B9048A">
      <w:pPr>
        <w:jc w:val="both"/>
        <w:rPr>
          <w:bCs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e) Media aritmética de la fuerza máxima en trama. </w:t>
      </w:r>
      <w:r w:rsidRPr="0038366C">
        <w:rPr>
          <w:bCs/>
          <w:color w:val="auto"/>
          <w:lang w:val="es-MX"/>
        </w:rPr>
        <w:t>El valor de que deben cumplir las prendas, es de mínimo 465.98 N.</w:t>
      </w:r>
    </w:p>
    <w:p w14:paraId="4937D4E2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f) Promedio de fuerza de rasgado en urdimbre. - </w:t>
      </w:r>
      <w:r w:rsidRPr="0038366C">
        <w:rPr>
          <w:color w:val="auto"/>
          <w:lang w:val="es-MX"/>
        </w:rPr>
        <w:t>El valor de que deben cumplir las prendas, es de mínimo 44.60 N.</w:t>
      </w:r>
    </w:p>
    <w:p w14:paraId="7DEEB9D7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g) Promedio de fuerza de rasgado en trama. - </w:t>
      </w:r>
      <w:r w:rsidRPr="0038366C">
        <w:rPr>
          <w:color w:val="auto"/>
          <w:lang w:val="es-MX"/>
        </w:rPr>
        <w:t>El valor de que deben cumplir las prendas, es de mínimo 35.13 N.</w:t>
      </w:r>
    </w:p>
    <w:p w14:paraId="4A5C61D8" w14:textId="77777777" w:rsidR="00B9048A" w:rsidRPr="0038366C" w:rsidRDefault="00B9048A" w:rsidP="00B9048A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h) Promedio del cambio dimensional en urdimbre. - </w:t>
      </w:r>
      <w:r w:rsidRPr="0038366C">
        <w:rPr>
          <w:color w:val="auto"/>
          <w:lang w:val="es-MX"/>
        </w:rPr>
        <w:t>El valor de que deben cumplir las prendas, es de mínimo -0.5%.</w:t>
      </w:r>
    </w:p>
    <w:p w14:paraId="5522754F" w14:textId="77777777" w:rsidR="00B9048A" w:rsidRPr="0038366C" w:rsidRDefault="00B9048A" w:rsidP="00B9048A">
      <w:pPr>
        <w:jc w:val="both"/>
        <w:rPr>
          <w:b/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i) Promedio del cambio dimensional en trama. - </w:t>
      </w:r>
      <w:r w:rsidRPr="0038366C">
        <w:rPr>
          <w:color w:val="auto"/>
          <w:lang w:val="es-MX"/>
        </w:rPr>
        <w:t>El valor de que deben cumplir las prendas, es de mínimo 0%.</w:t>
      </w:r>
    </w:p>
    <w:p w14:paraId="53636D2B" w14:textId="77777777" w:rsidR="00F850AB" w:rsidRPr="0038366C" w:rsidRDefault="00F850AB">
      <w:pPr>
        <w:jc w:val="both"/>
        <w:rPr>
          <w:b/>
          <w:color w:val="auto"/>
          <w:lang w:val="es-MX"/>
        </w:rPr>
      </w:pPr>
    </w:p>
    <w:p w14:paraId="28333B9E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49B7A4A5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5CA1F86E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29F6BDA4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24356369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620BB266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0DC9F655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6BD41CEE" w14:textId="77777777" w:rsidR="00A37F05" w:rsidRPr="0038366C" w:rsidRDefault="00A37F05" w:rsidP="00A37F05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lastRenderedPageBreak/>
        <w:t>ANEXO 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01ED0118" w14:textId="77777777" w:rsidR="000A2C53" w:rsidRPr="0038366C" w:rsidRDefault="000A2C53" w:rsidP="000A2C53">
      <w:pPr>
        <w:spacing w:after="240"/>
        <w:jc w:val="center"/>
        <w:rPr>
          <w:color w:val="auto"/>
          <w:lang w:val="es-MX"/>
        </w:rPr>
      </w:pPr>
    </w:p>
    <w:p w14:paraId="030E4CD1" w14:textId="00BBB85D" w:rsidR="000A2C53" w:rsidRPr="0038366C" w:rsidRDefault="000A2C53" w:rsidP="000A2C53">
      <w:pPr>
        <w:jc w:val="both"/>
        <w:rPr>
          <w:b/>
          <w:color w:val="auto"/>
          <w:lang w:val="es-MX"/>
        </w:rPr>
      </w:pPr>
      <w:r w:rsidRPr="0038366C">
        <w:rPr>
          <w:b/>
          <w:bCs/>
          <w:color w:val="auto"/>
          <w:lang w:val="es-MX"/>
        </w:rPr>
        <w:t>II</w:t>
      </w:r>
      <w:r w:rsidRPr="0038366C">
        <w:rPr>
          <w:color w:val="auto"/>
          <w:lang w:val="es-MX"/>
        </w:rPr>
        <w:t>. Pantalón:</w:t>
      </w:r>
    </w:p>
    <w:p w14:paraId="56A5A24D" w14:textId="4BA49EF9" w:rsidR="000A2C53" w:rsidRPr="0038366C" w:rsidRDefault="000A2C53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Partida 14.- Pantalón Táctico</w:t>
      </w:r>
    </w:p>
    <w:p w14:paraId="3E5F3AAD" w14:textId="77777777" w:rsidR="00DD149E" w:rsidRPr="0038366C" w:rsidRDefault="00DD149E" w:rsidP="00DD149E">
      <w:pPr>
        <w:spacing w:before="200"/>
        <w:rPr>
          <w:color w:val="auto"/>
          <w:lang w:val="es-MX"/>
        </w:rPr>
      </w:pPr>
      <w:r w:rsidRPr="0038366C">
        <w:rPr>
          <w:color w:val="auto"/>
          <w:lang w:val="es-MX"/>
        </w:rPr>
        <w:t>Realización de las siguientes evaluaciones y valores a cumplir según se describe:</w:t>
      </w:r>
    </w:p>
    <w:p w14:paraId="7EA0EB55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a) Confección. </w:t>
      </w:r>
      <w:r w:rsidRPr="0038366C">
        <w:rPr>
          <w:b/>
          <w:i/>
          <w:color w:val="auto"/>
          <w:lang w:val="es-MX"/>
        </w:rPr>
        <w:t>Especificaciones y características conforme Anexo I.</w:t>
      </w:r>
    </w:p>
    <w:p w14:paraId="7E710A52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Identificación y contenido de fibras. </w:t>
      </w:r>
      <w:r w:rsidRPr="0038366C">
        <w:rPr>
          <w:color w:val="auto"/>
          <w:lang w:val="es-MX"/>
        </w:rPr>
        <w:t xml:space="preserve"> Tipo de tela 65% poliéster 35% algodón.</w:t>
      </w:r>
      <w:r w:rsidRPr="0038366C">
        <w:rPr>
          <w:b/>
          <w:color w:val="auto"/>
          <w:lang w:val="es-MX"/>
        </w:rPr>
        <w:t xml:space="preserve"> (</w:t>
      </w:r>
      <w:r w:rsidRPr="0038366C">
        <w:rPr>
          <w:color w:val="auto"/>
          <w:lang w:val="es-MX"/>
        </w:rPr>
        <w:t>+ 3%).</w:t>
      </w:r>
    </w:p>
    <w:p w14:paraId="51A5E21A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c) Masa promedio por unidad de área. - </w:t>
      </w:r>
      <w:r w:rsidRPr="0038366C">
        <w:rPr>
          <w:color w:val="auto"/>
          <w:lang w:val="es-MX"/>
        </w:rPr>
        <w:t xml:space="preserve"> Valor de que deben cumplir las prendas es de mínimo 188.40 g/m².</w:t>
      </w:r>
    </w:p>
    <w:p w14:paraId="63DFD217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d) Media aritmética de la fuerza máxima en urdimbre. -</w:t>
      </w:r>
      <w:r w:rsidRPr="0038366C">
        <w:rPr>
          <w:color w:val="auto"/>
          <w:lang w:val="es-MX"/>
        </w:rPr>
        <w:t xml:space="preserve"> Valor de que deben cumplir las prendas es de mínimo</w:t>
      </w:r>
      <w:r w:rsidRPr="0038366C">
        <w:rPr>
          <w:b/>
          <w:color w:val="auto"/>
          <w:lang w:val="es-MX"/>
        </w:rPr>
        <w:t xml:space="preserve"> </w:t>
      </w:r>
      <w:r w:rsidRPr="0038366C">
        <w:rPr>
          <w:color w:val="auto"/>
          <w:lang w:val="es-MX"/>
        </w:rPr>
        <w:t>644.06 N.</w:t>
      </w:r>
    </w:p>
    <w:p w14:paraId="1C8BA39C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e) Media aritmética de la fuerza máxima en trama. - </w:t>
      </w:r>
      <w:r w:rsidRPr="0038366C">
        <w:rPr>
          <w:color w:val="auto"/>
          <w:lang w:val="es-MX"/>
        </w:rPr>
        <w:t xml:space="preserve"> Valor de que deben cumplir las prendas es de mínimo 507.04 N.</w:t>
      </w:r>
    </w:p>
    <w:p w14:paraId="341056B0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f) Promedio de fuerza de rasgado en urdimbre. -</w:t>
      </w:r>
      <w:r w:rsidRPr="0038366C">
        <w:rPr>
          <w:color w:val="auto"/>
          <w:lang w:val="es-MX"/>
        </w:rPr>
        <w:t xml:space="preserve"> Valor de que deben cumplir las prendas es de mínimo 43.18 N.</w:t>
      </w:r>
    </w:p>
    <w:p w14:paraId="71DA6E8F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g) Promedio de fuerza de rasgado en trama. - </w:t>
      </w:r>
      <w:r w:rsidRPr="0038366C">
        <w:rPr>
          <w:color w:val="auto"/>
          <w:lang w:val="es-MX"/>
        </w:rPr>
        <w:t xml:space="preserve"> Valor de que deben cumplir las prendas es de mínimo 37.85 N.</w:t>
      </w:r>
    </w:p>
    <w:p w14:paraId="63D04EDF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h) Promedio del cambio dimensional en urdimbre. - </w:t>
      </w:r>
      <w:r w:rsidRPr="0038366C">
        <w:rPr>
          <w:color w:val="auto"/>
          <w:lang w:val="es-MX"/>
        </w:rPr>
        <w:t xml:space="preserve"> Valor de que deben cumplir las prendas es de mínimo -0.5%.</w:t>
      </w:r>
    </w:p>
    <w:p w14:paraId="496EA2A5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i) Promedio del cambio dimensional en trama. - </w:t>
      </w:r>
      <w:r w:rsidRPr="0038366C">
        <w:rPr>
          <w:color w:val="auto"/>
          <w:lang w:val="es-MX"/>
        </w:rPr>
        <w:t xml:space="preserve"> Valor de que deben cumplir las prendas es de mínimo 0%.</w:t>
      </w:r>
    </w:p>
    <w:p w14:paraId="3462616B" w14:textId="77777777" w:rsidR="00AE0302" w:rsidRPr="0038366C" w:rsidRDefault="00AE0302" w:rsidP="00AE0302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j) Promedio de humedecimiento superficial. - </w:t>
      </w:r>
      <w:r w:rsidRPr="0038366C">
        <w:rPr>
          <w:color w:val="auto"/>
          <w:lang w:val="es-MX"/>
        </w:rPr>
        <w:t>Valor de que deben cumplir las prendas es de mínimo Grado 2 en ISO 4920.</w:t>
      </w:r>
    </w:p>
    <w:p w14:paraId="74DE64D2" w14:textId="77777777" w:rsidR="000A2C53" w:rsidRPr="0038366C" w:rsidRDefault="000A2C53" w:rsidP="000A2C53">
      <w:pPr>
        <w:jc w:val="both"/>
        <w:rPr>
          <w:b/>
          <w:color w:val="auto"/>
          <w:lang w:val="es-MX"/>
        </w:rPr>
      </w:pPr>
    </w:p>
    <w:p w14:paraId="3192D175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34D010D6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25193C1E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58468BF5" w14:textId="77777777" w:rsidR="00A37F05" w:rsidRPr="0038366C" w:rsidRDefault="00A37F05">
      <w:pPr>
        <w:jc w:val="both"/>
        <w:rPr>
          <w:b/>
          <w:color w:val="auto"/>
          <w:lang w:val="es-MX"/>
        </w:rPr>
      </w:pPr>
    </w:p>
    <w:p w14:paraId="746A96C7" w14:textId="77777777" w:rsidR="00A37F05" w:rsidRPr="0038366C" w:rsidRDefault="00A37F05">
      <w:pPr>
        <w:jc w:val="both"/>
        <w:rPr>
          <w:b/>
          <w:color w:val="auto"/>
          <w:lang w:val="es-MX"/>
        </w:rPr>
      </w:pPr>
    </w:p>
    <w:p w14:paraId="07970FE0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031B9664" w14:textId="77777777" w:rsidR="000A2C53" w:rsidRPr="0038366C" w:rsidRDefault="000A2C53">
      <w:pPr>
        <w:jc w:val="both"/>
        <w:rPr>
          <w:b/>
          <w:color w:val="auto"/>
          <w:lang w:val="es-MX"/>
        </w:rPr>
      </w:pPr>
    </w:p>
    <w:p w14:paraId="6323FC48" w14:textId="77777777" w:rsidR="00A37F05" w:rsidRPr="0038366C" w:rsidRDefault="00A37F05" w:rsidP="00A37F05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lastRenderedPageBreak/>
        <w:t>ANEXO 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65AEE89C" w14:textId="77777777" w:rsidR="00A37F05" w:rsidRPr="0038366C" w:rsidRDefault="00A37F05" w:rsidP="00A37F05">
      <w:pPr>
        <w:spacing w:after="240"/>
        <w:jc w:val="center"/>
        <w:rPr>
          <w:b/>
          <w:color w:val="auto"/>
          <w:sz w:val="28"/>
          <w:lang w:val="es-MX"/>
        </w:rPr>
      </w:pPr>
    </w:p>
    <w:p w14:paraId="3C94B33C" w14:textId="5C629681" w:rsidR="00584C43" w:rsidRPr="0038366C" w:rsidRDefault="008C20A5" w:rsidP="00983CEA">
      <w:pPr>
        <w:pStyle w:val="Prrafodelista"/>
        <w:numPr>
          <w:ilvl w:val="0"/>
          <w:numId w:val="20"/>
        </w:num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>Botas tácticas</w:t>
      </w:r>
      <w:r w:rsidR="00584C43" w:rsidRPr="0038366C">
        <w:rPr>
          <w:color w:val="auto"/>
          <w:lang w:val="es-MX"/>
        </w:rPr>
        <w:t>:</w:t>
      </w:r>
    </w:p>
    <w:p w14:paraId="3E4B8D0F" w14:textId="6EC5943F" w:rsidR="00584C43" w:rsidRPr="0038366C" w:rsidRDefault="00584C43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Partida 1</w:t>
      </w:r>
      <w:r w:rsidR="00B12423">
        <w:rPr>
          <w:b/>
          <w:bCs/>
          <w:color w:val="auto"/>
          <w:sz w:val="24"/>
          <w:szCs w:val="24"/>
          <w:lang w:val="es-MX"/>
        </w:rPr>
        <w:t>6</w:t>
      </w:r>
      <w:r w:rsidRPr="0038366C">
        <w:rPr>
          <w:b/>
          <w:bCs/>
          <w:color w:val="auto"/>
          <w:sz w:val="24"/>
          <w:szCs w:val="24"/>
          <w:lang w:val="es-MX"/>
        </w:rPr>
        <w:t>.- Bota Táctica</w:t>
      </w:r>
    </w:p>
    <w:p w14:paraId="6C94F2CE" w14:textId="77777777" w:rsidR="00A37F05" w:rsidRPr="0038366C" w:rsidRDefault="00A37F05" w:rsidP="00983CEA">
      <w:pPr>
        <w:jc w:val="center"/>
        <w:rPr>
          <w:b/>
          <w:bCs/>
          <w:color w:val="auto"/>
          <w:sz w:val="24"/>
          <w:szCs w:val="24"/>
          <w:lang w:val="es-MX"/>
        </w:rPr>
      </w:pPr>
    </w:p>
    <w:p w14:paraId="0BADA03A" w14:textId="77777777" w:rsidR="0029302B" w:rsidRPr="0038366C" w:rsidRDefault="008C20A5">
      <w:pPr>
        <w:spacing w:before="200"/>
        <w:rPr>
          <w:color w:val="auto"/>
          <w:lang w:val="es-MX"/>
        </w:rPr>
      </w:pPr>
      <w:r w:rsidRPr="0038366C">
        <w:rPr>
          <w:color w:val="auto"/>
          <w:lang w:val="es-MX"/>
        </w:rPr>
        <w:t>Realización de las siguientes evaluaciones y valores a cumplir según se describe:</w:t>
      </w:r>
    </w:p>
    <w:p w14:paraId="1EE87DBB" w14:textId="77777777" w:rsidR="0029302B" w:rsidRPr="0038366C" w:rsidRDefault="008C20A5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a) Resistencia a la flexión en seco. </w:t>
      </w:r>
      <w:r w:rsidRPr="0038366C">
        <w:rPr>
          <w:color w:val="auto"/>
          <w:lang w:val="es-MX"/>
        </w:rPr>
        <w:t>Debe soportar 48000 ciclos mínimo, sin presentar daño en la superficie de la piel (cuarteadoras, fisuras o roturas).</w:t>
      </w:r>
    </w:p>
    <w:p w14:paraId="582C2C4C" w14:textId="77777777" w:rsidR="0029302B" w:rsidRPr="0038366C" w:rsidRDefault="008C20A5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Resistencia a la flexión en húmedo. </w:t>
      </w:r>
      <w:r w:rsidRPr="0038366C">
        <w:rPr>
          <w:color w:val="auto"/>
          <w:lang w:val="es-MX"/>
        </w:rPr>
        <w:t>Debe soportar 18000 ciclos mínimo, sin presentar daño en la superficie de la piel (cuarteadoras, fisuras o roturas).</w:t>
      </w:r>
    </w:p>
    <w:p w14:paraId="31AC56BF" w14:textId="3F9B3F85" w:rsidR="0029302B" w:rsidRPr="0038366C" w:rsidRDefault="008C20A5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pt-PT"/>
        </w:rPr>
        <w:t>c) Espesor</w:t>
      </w:r>
      <w:r w:rsidR="008173DF" w:rsidRPr="0038366C">
        <w:rPr>
          <w:b/>
          <w:color w:val="auto"/>
          <w:lang w:val="pt-PT"/>
        </w:rPr>
        <w:t xml:space="preserve"> de corte externo</w:t>
      </w:r>
      <w:r w:rsidRPr="0038366C">
        <w:rPr>
          <w:b/>
          <w:color w:val="auto"/>
          <w:lang w:val="pt-PT"/>
        </w:rPr>
        <w:t xml:space="preserve">. </w:t>
      </w:r>
      <w:r w:rsidRPr="0038366C">
        <w:rPr>
          <w:color w:val="auto"/>
          <w:lang w:val="es-MX"/>
        </w:rPr>
        <w:t>Debe ser de al menos 2</w:t>
      </w:r>
      <w:r w:rsidR="008173DF" w:rsidRPr="0038366C">
        <w:rPr>
          <w:color w:val="auto"/>
          <w:lang w:val="es-MX"/>
        </w:rPr>
        <w:t>.2</w:t>
      </w:r>
      <w:r w:rsidRPr="0038366C">
        <w:rPr>
          <w:color w:val="auto"/>
          <w:lang w:val="es-MX"/>
        </w:rPr>
        <w:t xml:space="preserve"> mm.</w:t>
      </w:r>
    </w:p>
    <w:p w14:paraId="3B88AFE2" w14:textId="77777777" w:rsidR="0029302B" w:rsidRPr="0038366C" w:rsidRDefault="008C20A5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d) Desgarre en corte. </w:t>
      </w:r>
      <w:r w:rsidRPr="0038366C">
        <w:rPr>
          <w:color w:val="auto"/>
          <w:lang w:val="es-MX"/>
        </w:rPr>
        <w:t>Debe soportar al menos 100 N de fuerza antes de que se desgarre o rompa la piel.</w:t>
      </w:r>
    </w:p>
    <w:p w14:paraId="05D04A6C" w14:textId="77777777" w:rsidR="0029302B" w:rsidRPr="0038366C" w:rsidRDefault="008C20A5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e) Flexión de la suela. </w:t>
      </w:r>
      <w:r w:rsidRPr="0038366C">
        <w:rPr>
          <w:color w:val="auto"/>
          <w:lang w:val="es-MX"/>
        </w:rPr>
        <w:t>Debe presentar 200% de abertura máximo, después de aplicar 35000 ciclos.</w:t>
      </w:r>
    </w:p>
    <w:p w14:paraId="76F0FBBC" w14:textId="77777777" w:rsidR="00584C43" w:rsidRPr="0038366C" w:rsidRDefault="00584C43" w:rsidP="00584C43">
      <w:pPr>
        <w:rPr>
          <w:color w:val="auto"/>
          <w:lang w:val="es-MX"/>
        </w:rPr>
      </w:pPr>
    </w:p>
    <w:p w14:paraId="248ECCF0" w14:textId="77777777" w:rsidR="00584C43" w:rsidRPr="0038366C" w:rsidRDefault="00584C43" w:rsidP="00584C43">
      <w:pPr>
        <w:rPr>
          <w:color w:val="auto"/>
          <w:lang w:val="es-MX"/>
        </w:rPr>
      </w:pPr>
    </w:p>
    <w:p w14:paraId="0F421A74" w14:textId="77777777" w:rsidR="00584C43" w:rsidRPr="0038366C" w:rsidRDefault="00584C43" w:rsidP="00584C43">
      <w:pPr>
        <w:rPr>
          <w:color w:val="auto"/>
          <w:lang w:val="es-MX"/>
        </w:rPr>
      </w:pPr>
    </w:p>
    <w:p w14:paraId="18687FAC" w14:textId="77777777" w:rsidR="00584C43" w:rsidRPr="0038366C" w:rsidRDefault="00584C43" w:rsidP="00584C43">
      <w:pPr>
        <w:rPr>
          <w:color w:val="auto"/>
          <w:lang w:val="es-MX"/>
        </w:rPr>
      </w:pPr>
    </w:p>
    <w:p w14:paraId="3E88DFB2" w14:textId="77777777" w:rsidR="00584C43" w:rsidRPr="0038366C" w:rsidRDefault="00584C43" w:rsidP="00584C43">
      <w:pPr>
        <w:rPr>
          <w:color w:val="auto"/>
          <w:lang w:val="es-MX"/>
        </w:rPr>
      </w:pPr>
    </w:p>
    <w:p w14:paraId="5CAAF4D8" w14:textId="77777777" w:rsidR="00584C43" w:rsidRPr="0038366C" w:rsidRDefault="00584C43" w:rsidP="00584C43">
      <w:pPr>
        <w:rPr>
          <w:color w:val="auto"/>
          <w:lang w:val="es-MX"/>
        </w:rPr>
      </w:pPr>
    </w:p>
    <w:p w14:paraId="395B2485" w14:textId="77777777" w:rsidR="00584C43" w:rsidRPr="0038366C" w:rsidRDefault="00584C43" w:rsidP="00584C43">
      <w:pPr>
        <w:rPr>
          <w:color w:val="auto"/>
          <w:lang w:val="es-MX"/>
        </w:rPr>
      </w:pPr>
    </w:p>
    <w:p w14:paraId="03332C2C" w14:textId="77777777" w:rsidR="00584C43" w:rsidRPr="0038366C" w:rsidRDefault="00584C43" w:rsidP="00584C43">
      <w:pPr>
        <w:rPr>
          <w:color w:val="auto"/>
          <w:lang w:val="es-MX"/>
        </w:rPr>
      </w:pPr>
    </w:p>
    <w:p w14:paraId="6B096144" w14:textId="77777777" w:rsidR="00584C43" w:rsidRPr="0038366C" w:rsidRDefault="00584C43" w:rsidP="00584C43">
      <w:pPr>
        <w:rPr>
          <w:color w:val="auto"/>
          <w:lang w:val="es-MX"/>
        </w:rPr>
      </w:pPr>
    </w:p>
    <w:p w14:paraId="379CA723" w14:textId="77777777" w:rsidR="00584C43" w:rsidRPr="0038366C" w:rsidRDefault="00584C43" w:rsidP="00584C43">
      <w:pPr>
        <w:rPr>
          <w:color w:val="auto"/>
          <w:lang w:val="es-MX"/>
        </w:rPr>
      </w:pPr>
    </w:p>
    <w:p w14:paraId="0AFF0B38" w14:textId="77777777" w:rsidR="00584C43" w:rsidRPr="0038366C" w:rsidRDefault="00584C43" w:rsidP="00584C43">
      <w:pPr>
        <w:rPr>
          <w:color w:val="auto"/>
          <w:lang w:val="es-MX"/>
        </w:rPr>
      </w:pPr>
    </w:p>
    <w:p w14:paraId="34763548" w14:textId="77777777" w:rsidR="00584C43" w:rsidRPr="0038366C" w:rsidRDefault="00584C43" w:rsidP="00584C43">
      <w:pPr>
        <w:rPr>
          <w:color w:val="auto"/>
          <w:lang w:val="es-MX"/>
        </w:rPr>
      </w:pPr>
    </w:p>
    <w:p w14:paraId="763C58AF" w14:textId="77777777" w:rsidR="00584C43" w:rsidRPr="0038366C" w:rsidRDefault="00584C43" w:rsidP="00584C43">
      <w:pPr>
        <w:rPr>
          <w:color w:val="auto"/>
          <w:lang w:val="es-MX"/>
        </w:rPr>
      </w:pPr>
    </w:p>
    <w:p w14:paraId="551CB255" w14:textId="77777777" w:rsidR="00584C43" w:rsidRPr="0038366C" w:rsidRDefault="00584C43" w:rsidP="00584C43">
      <w:pPr>
        <w:rPr>
          <w:color w:val="auto"/>
          <w:lang w:val="es-MX"/>
        </w:rPr>
      </w:pPr>
    </w:p>
    <w:p w14:paraId="1963688B" w14:textId="77777777" w:rsidR="00584C43" w:rsidRPr="0038366C" w:rsidRDefault="00584C43" w:rsidP="00584C43">
      <w:pPr>
        <w:rPr>
          <w:color w:val="auto"/>
          <w:lang w:val="es-MX"/>
        </w:rPr>
      </w:pPr>
    </w:p>
    <w:p w14:paraId="330E4BBB" w14:textId="78D86C73" w:rsidR="00A37F05" w:rsidRPr="0038366C" w:rsidRDefault="00A37F05" w:rsidP="00A37F05">
      <w:pPr>
        <w:spacing w:after="240"/>
        <w:jc w:val="center"/>
        <w:rPr>
          <w:b/>
          <w:color w:val="auto"/>
          <w:sz w:val="28"/>
          <w:lang w:val="es-MX"/>
        </w:rPr>
      </w:pPr>
      <w:r w:rsidRPr="0038366C">
        <w:rPr>
          <w:b/>
          <w:color w:val="auto"/>
          <w:sz w:val="28"/>
          <w:lang w:val="es-MX"/>
        </w:rPr>
        <w:lastRenderedPageBreak/>
        <w:t>ANEXO P</w:t>
      </w:r>
      <w:r w:rsidRPr="0038366C">
        <w:rPr>
          <w:b/>
          <w:color w:val="auto"/>
          <w:sz w:val="28"/>
          <w:lang w:val="es-MX"/>
        </w:rPr>
        <w:br/>
        <w:t>EVALUACIONES DE CALIDAD MÍNIMAS</w:t>
      </w:r>
    </w:p>
    <w:p w14:paraId="685B3976" w14:textId="467C1A6D" w:rsidR="00983CEA" w:rsidRPr="0038366C" w:rsidRDefault="00983CEA" w:rsidP="00A37F05">
      <w:pPr>
        <w:tabs>
          <w:tab w:val="left" w:pos="2595"/>
        </w:tabs>
        <w:rPr>
          <w:b/>
          <w:color w:val="auto"/>
          <w:sz w:val="28"/>
          <w:lang w:val="es-MX"/>
        </w:rPr>
      </w:pPr>
    </w:p>
    <w:p w14:paraId="3189CC55" w14:textId="419ADD4A" w:rsidR="00584C43" w:rsidRPr="0038366C" w:rsidRDefault="00983CEA" w:rsidP="00584C43">
      <w:pPr>
        <w:pStyle w:val="Prrafodelista"/>
        <w:numPr>
          <w:ilvl w:val="0"/>
          <w:numId w:val="20"/>
        </w:num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>Calzado</w:t>
      </w:r>
      <w:r w:rsidR="00584C43" w:rsidRPr="0038366C">
        <w:rPr>
          <w:color w:val="auto"/>
          <w:lang w:val="es-MX"/>
        </w:rPr>
        <w:t>:</w:t>
      </w:r>
    </w:p>
    <w:p w14:paraId="0E709CC4" w14:textId="77777777" w:rsidR="00584C43" w:rsidRPr="0038366C" w:rsidRDefault="00584C43" w:rsidP="00584C43">
      <w:pPr>
        <w:pStyle w:val="Prrafodelista"/>
        <w:ind w:left="1080"/>
        <w:jc w:val="both"/>
        <w:rPr>
          <w:color w:val="auto"/>
          <w:lang w:val="es-MX"/>
        </w:rPr>
      </w:pPr>
    </w:p>
    <w:p w14:paraId="113AD469" w14:textId="068E5148" w:rsidR="00584C43" w:rsidRPr="0038366C" w:rsidRDefault="00584C43" w:rsidP="00584C43">
      <w:pPr>
        <w:jc w:val="both"/>
        <w:rPr>
          <w:b/>
          <w:bCs/>
          <w:color w:val="auto"/>
          <w:sz w:val="24"/>
          <w:szCs w:val="24"/>
          <w:lang w:val="es-MX"/>
        </w:rPr>
      </w:pPr>
      <w:r w:rsidRPr="0038366C">
        <w:rPr>
          <w:b/>
          <w:bCs/>
          <w:color w:val="auto"/>
          <w:sz w:val="24"/>
          <w:szCs w:val="24"/>
          <w:lang w:val="es-MX"/>
        </w:rPr>
        <w:t>Partida 1</w:t>
      </w:r>
      <w:r w:rsidR="00B12423">
        <w:rPr>
          <w:b/>
          <w:bCs/>
          <w:color w:val="auto"/>
          <w:sz w:val="24"/>
          <w:szCs w:val="24"/>
          <w:lang w:val="es-MX"/>
        </w:rPr>
        <w:t>7</w:t>
      </w:r>
      <w:r w:rsidRPr="0038366C">
        <w:rPr>
          <w:b/>
          <w:bCs/>
          <w:color w:val="auto"/>
          <w:sz w:val="24"/>
          <w:szCs w:val="24"/>
          <w:lang w:val="es-MX"/>
        </w:rPr>
        <w:t>.- Tenis Deportivos Unisex.</w:t>
      </w:r>
    </w:p>
    <w:p w14:paraId="4EB96831" w14:textId="77777777" w:rsidR="00983CEA" w:rsidRPr="0038366C" w:rsidRDefault="00983CEA" w:rsidP="00584C43">
      <w:pPr>
        <w:jc w:val="both"/>
        <w:rPr>
          <w:b/>
          <w:bCs/>
          <w:color w:val="auto"/>
          <w:sz w:val="24"/>
          <w:szCs w:val="24"/>
          <w:lang w:val="es-MX"/>
        </w:rPr>
      </w:pPr>
    </w:p>
    <w:p w14:paraId="18F38562" w14:textId="633BE85E" w:rsidR="00584C43" w:rsidRPr="0038366C" w:rsidRDefault="00AE0302" w:rsidP="00584C43">
      <w:pPr>
        <w:jc w:val="both"/>
        <w:rPr>
          <w:color w:val="auto"/>
          <w:lang w:val="es-MX"/>
        </w:rPr>
      </w:pPr>
      <w:r w:rsidRPr="0038366C">
        <w:rPr>
          <w:color w:val="auto"/>
          <w:lang w:val="es-MX"/>
        </w:rPr>
        <w:t>E</w:t>
      </w:r>
      <w:r w:rsidR="00584C43" w:rsidRPr="0038366C">
        <w:rPr>
          <w:color w:val="auto"/>
          <w:lang w:val="es-MX"/>
        </w:rPr>
        <w:t xml:space="preserve">valuación de construcción </w:t>
      </w:r>
      <w:r w:rsidRPr="0038366C">
        <w:rPr>
          <w:color w:val="auto"/>
          <w:lang w:val="es-MX"/>
        </w:rPr>
        <w:t xml:space="preserve">de </w:t>
      </w:r>
      <w:r w:rsidR="00584C43" w:rsidRPr="0038366C">
        <w:rPr>
          <w:color w:val="auto"/>
          <w:lang w:val="es-MX"/>
        </w:rPr>
        <w:t>los elementos siguientes:</w:t>
      </w:r>
    </w:p>
    <w:p w14:paraId="5DD2A2FA" w14:textId="77777777" w:rsidR="00584C43" w:rsidRPr="0038366C" w:rsidRDefault="00584C43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a) Resistencia a la flexión en seco. </w:t>
      </w:r>
      <w:r w:rsidRPr="0038366C">
        <w:rPr>
          <w:color w:val="auto"/>
          <w:lang w:val="es-MX"/>
        </w:rPr>
        <w:t>Debe soportar 48000 ciclos mínimo, sin presentar daño en la superficie de la piel (cuarteadoras, fisuras o roturas).</w:t>
      </w:r>
    </w:p>
    <w:p w14:paraId="74C34448" w14:textId="77777777" w:rsidR="00584C43" w:rsidRPr="0038366C" w:rsidRDefault="00584C43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 xml:space="preserve">b) Resistencia a la flexión en húmedo. </w:t>
      </w:r>
      <w:r w:rsidRPr="0038366C">
        <w:rPr>
          <w:color w:val="auto"/>
          <w:lang w:val="es-MX"/>
        </w:rPr>
        <w:t>Debe soportar 18000 ciclos mínimo, sin presentar daño en la superficie de la piel (cuarteadoras, fisuras o roturas).</w:t>
      </w:r>
    </w:p>
    <w:p w14:paraId="148F3E41" w14:textId="58ABA7DC" w:rsidR="00584C43" w:rsidRPr="0038366C" w:rsidRDefault="00BE1A75" w:rsidP="00584C43">
      <w:pPr>
        <w:jc w:val="both"/>
        <w:rPr>
          <w:color w:val="auto"/>
          <w:lang w:val="es-MX"/>
        </w:rPr>
      </w:pPr>
      <w:r w:rsidRPr="0038366C">
        <w:rPr>
          <w:b/>
          <w:color w:val="auto"/>
          <w:lang w:val="es-MX"/>
        </w:rPr>
        <w:t>c</w:t>
      </w:r>
      <w:r w:rsidR="00584C43" w:rsidRPr="0038366C">
        <w:rPr>
          <w:b/>
          <w:color w:val="auto"/>
          <w:lang w:val="es-MX"/>
        </w:rPr>
        <w:t xml:space="preserve">) Flexión de la suela. </w:t>
      </w:r>
      <w:r w:rsidR="00584C43" w:rsidRPr="0038366C">
        <w:rPr>
          <w:color w:val="auto"/>
          <w:lang w:val="es-MX"/>
        </w:rPr>
        <w:t>Debe presentar 200% de abertura máximo, después de aplicar 35000 ciclos.</w:t>
      </w:r>
    </w:p>
    <w:p w14:paraId="54BE94E3" w14:textId="77777777" w:rsidR="00584C43" w:rsidRPr="0038366C" w:rsidRDefault="00584C43" w:rsidP="00584C43">
      <w:pPr>
        <w:tabs>
          <w:tab w:val="left" w:pos="2595"/>
        </w:tabs>
        <w:rPr>
          <w:color w:val="auto"/>
          <w:lang w:val="es-MX"/>
        </w:rPr>
      </w:pPr>
    </w:p>
    <w:sectPr w:rsidR="00584C43" w:rsidRPr="0038366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2BABF" w14:textId="77777777" w:rsidR="00C7647E" w:rsidRDefault="00C7647E" w:rsidP="00983CEA">
      <w:pPr>
        <w:spacing w:after="0" w:line="240" w:lineRule="auto"/>
      </w:pPr>
      <w:r>
        <w:separator/>
      </w:r>
    </w:p>
  </w:endnote>
  <w:endnote w:type="continuationSeparator" w:id="0">
    <w:p w14:paraId="1A924BD5" w14:textId="77777777" w:rsidR="00C7647E" w:rsidRDefault="00C7647E" w:rsidP="00983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8483C" w14:textId="77777777" w:rsidR="00C7647E" w:rsidRDefault="00C7647E" w:rsidP="00983CEA">
      <w:pPr>
        <w:spacing w:after="0" w:line="240" w:lineRule="auto"/>
      </w:pPr>
      <w:r>
        <w:separator/>
      </w:r>
    </w:p>
  </w:footnote>
  <w:footnote w:type="continuationSeparator" w:id="0">
    <w:p w14:paraId="1A314181" w14:textId="77777777" w:rsidR="00C7647E" w:rsidRDefault="00C7647E" w:rsidP="00983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D7505A8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53B8C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E7274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B217E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04AB0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A26A8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13861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A6122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82305"/>
    <w:multiLevelType w:val="hybridMultilevel"/>
    <w:tmpl w:val="D200EB82"/>
    <w:lvl w:ilvl="0" w:tplc="FB1883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63567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E0EA5"/>
    <w:multiLevelType w:val="hybridMultilevel"/>
    <w:tmpl w:val="D200EB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577394">
    <w:abstractNumId w:val="8"/>
  </w:num>
  <w:num w:numId="2" w16cid:durableId="529802771">
    <w:abstractNumId w:val="6"/>
  </w:num>
  <w:num w:numId="3" w16cid:durableId="2112435990">
    <w:abstractNumId w:val="5"/>
  </w:num>
  <w:num w:numId="4" w16cid:durableId="605503755">
    <w:abstractNumId w:val="4"/>
  </w:num>
  <w:num w:numId="5" w16cid:durableId="1702241895">
    <w:abstractNumId w:val="7"/>
  </w:num>
  <w:num w:numId="6" w16cid:durableId="555511574">
    <w:abstractNumId w:val="3"/>
  </w:num>
  <w:num w:numId="7" w16cid:durableId="673075197">
    <w:abstractNumId w:val="2"/>
  </w:num>
  <w:num w:numId="8" w16cid:durableId="738554193">
    <w:abstractNumId w:val="1"/>
  </w:num>
  <w:num w:numId="9" w16cid:durableId="554048005">
    <w:abstractNumId w:val="0"/>
  </w:num>
  <w:num w:numId="10" w16cid:durableId="629626348">
    <w:abstractNumId w:val="17"/>
  </w:num>
  <w:num w:numId="11" w16cid:durableId="589974397">
    <w:abstractNumId w:val="13"/>
  </w:num>
  <w:num w:numId="12" w16cid:durableId="802192481">
    <w:abstractNumId w:val="19"/>
  </w:num>
  <w:num w:numId="13" w16cid:durableId="2109344566">
    <w:abstractNumId w:val="15"/>
  </w:num>
  <w:num w:numId="14" w16cid:durableId="1812674266">
    <w:abstractNumId w:val="18"/>
  </w:num>
  <w:num w:numId="15" w16cid:durableId="398291064">
    <w:abstractNumId w:val="14"/>
  </w:num>
  <w:num w:numId="16" w16cid:durableId="405611624">
    <w:abstractNumId w:val="12"/>
  </w:num>
  <w:num w:numId="17" w16cid:durableId="547184499">
    <w:abstractNumId w:val="9"/>
  </w:num>
  <w:num w:numId="18" w16cid:durableId="1488092333">
    <w:abstractNumId w:val="10"/>
  </w:num>
  <w:num w:numId="19" w16cid:durableId="1662005249">
    <w:abstractNumId w:val="16"/>
  </w:num>
  <w:num w:numId="20" w16cid:durableId="5167764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26A2"/>
    <w:rsid w:val="0006063C"/>
    <w:rsid w:val="00083B26"/>
    <w:rsid w:val="000A2C53"/>
    <w:rsid w:val="000A52A1"/>
    <w:rsid w:val="001046D0"/>
    <w:rsid w:val="0015074B"/>
    <w:rsid w:val="001A1C5C"/>
    <w:rsid w:val="0029302B"/>
    <w:rsid w:val="0029639D"/>
    <w:rsid w:val="002E7FBA"/>
    <w:rsid w:val="00326F90"/>
    <w:rsid w:val="00343374"/>
    <w:rsid w:val="0038366C"/>
    <w:rsid w:val="003B17B1"/>
    <w:rsid w:val="004245F5"/>
    <w:rsid w:val="004B0643"/>
    <w:rsid w:val="004F41FE"/>
    <w:rsid w:val="0050362A"/>
    <w:rsid w:val="00584C43"/>
    <w:rsid w:val="005C4E95"/>
    <w:rsid w:val="00691D4B"/>
    <w:rsid w:val="007A5FFD"/>
    <w:rsid w:val="0080653D"/>
    <w:rsid w:val="008173DF"/>
    <w:rsid w:val="008237A4"/>
    <w:rsid w:val="008857DD"/>
    <w:rsid w:val="008C20A5"/>
    <w:rsid w:val="00983CEA"/>
    <w:rsid w:val="00A06AEC"/>
    <w:rsid w:val="00A37F05"/>
    <w:rsid w:val="00AA1D8D"/>
    <w:rsid w:val="00AE0302"/>
    <w:rsid w:val="00B12423"/>
    <w:rsid w:val="00B47730"/>
    <w:rsid w:val="00B62FD1"/>
    <w:rsid w:val="00B9048A"/>
    <w:rsid w:val="00BE1A75"/>
    <w:rsid w:val="00C45D63"/>
    <w:rsid w:val="00C72D2A"/>
    <w:rsid w:val="00C75AFF"/>
    <w:rsid w:val="00C7647E"/>
    <w:rsid w:val="00C92EEE"/>
    <w:rsid w:val="00CB0664"/>
    <w:rsid w:val="00D04D8C"/>
    <w:rsid w:val="00D4231C"/>
    <w:rsid w:val="00D770F0"/>
    <w:rsid w:val="00DD149E"/>
    <w:rsid w:val="00E45EB3"/>
    <w:rsid w:val="00E779BB"/>
    <w:rsid w:val="00E903C6"/>
    <w:rsid w:val="00EF098D"/>
    <w:rsid w:val="00EF26AA"/>
    <w:rsid w:val="00F120E0"/>
    <w:rsid w:val="00F27B62"/>
    <w:rsid w:val="00F52234"/>
    <w:rsid w:val="00F850AB"/>
    <w:rsid w:val="00FC693F"/>
    <w:rsid w:val="00FD6B93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956BDD"/>
  <w14:defaultImageDpi w14:val="300"/>
  <w15:docId w15:val="{C3ABE8B0-D653-449B-A07D-8CE316E5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0E0"/>
    <w:pPr>
      <w:spacing w:after="120"/>
    </w:pPr>
    <w:rPr>
      <w:rFonts w:ascii="Arial" w:hAnsi="Arial"/>
      <w:color w:val="333333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4D6BDF-1883-441F-B977-86FC4C1C5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10</Pages>
  <Words>1729</Words>
  <Characters>9515</Characters>
  <Application>Microsoft Office Word</Application>
  <DocSecurity>0</DocSecurity>
  <Lines>79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Miriam Suggey Colmenero</cp:lastModifiedBy>
  <cp:revision>16</cp:revision>
  <cp:lastPrinted>2026-08-14T18:17:00Z</cp:lastPrinted>
  <dcterms:created xsi:type="dcterms:W3CDTF">2026-08-13T22:25:00Z</dcterms:created>
  <dcterms:modified xsi:type="dcterms:W3CDTF">2026-08-17T15:12:00Z</dcterms:modified>
  <cp:category/>
</cp:coreProperties>
</file>